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832D" w14:textId="77777777" w:rsidR="00780779" w:rsidRPr="004E103D" w:rsidRDefault="00780779" w:rsidP="00780779">
      <w:pPr>
        <w:jc w:val="center"/>
        <w:rPr>
          <w:b/>
        </w:rPr>
      </w:pPr>
      <w:r w:rsidRPr="004E103D">
        <w:rPr>
          <w:b/>
        </w:rPr>
        <w:t>О Б P A 3 Л О Ж Е Њ Е</w:t>
      </w:r>
    </w:p>
    <w:p w14:paraId="3DBDAF84" w14:textId="52F67211" w:rsidR="00780779" w:rsidRPr="00CF6B02" w:rsidRDefault="00780779" w:rsidP="00780779">
      <w:pPr>
        <w:rPr>
          <w:b/>
        </w:rPr>
      </w:pPr>
      <w:r w:rsidRPr="00CF6B02">
        <w:rPr>
          <w:b/>
        </w:rPr>
        <w:t xml:space="preserve">I. УСТАВНИ </w:t>
      </w:r>
      <w:r>
        <w:rPr>
          <w:b/>
          <w:lang w:val="sr-Cyrl-RS"/>
        </w:rPr>
        <w:t>ОСНОВ</w:t>
      </w:r>
      <w:r w:rsidRPr="00CF6B02">
        <w:rPr>
          <w:b/>
        </w:rPr>
        <w:t xml:space="preserve"> ЗА ПОТВРЂИВАЊЕ ПРОТОКОЛА</w:t>
      </w:r>
    </w:p>
    <w:p w14:paraId="603BA1E1" w14:textId="77777777" w:rsidR="00780779" w:rsidRDefault="00780779" w:rsidP="00780779">
      <w:r>
        <w:tab/>
      </w:r>
      <w:proofErr w:type="spellStart"/>
      <w:r>
        <w:t>Уставни</w:t>
      </w:r>
      <w:proofErr w:type="spellEnd"/>
      <w:r>
        <w:t xml:space="preserve"> </w:t>
      </w:r>
      <w:proofErr w:type="spellStart"/>
      <w:r>
        <w:t>основ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потврђивање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 о </w:t>
      </w:r>
      <w:proofErr w:type="spellStart"/>
      <w:r>
        <w:t>експлозивним</w:t>
      </w:r>
      <w:proofErr w:type="spellEnd"/>
      <w:r>
        <w:t xml:space="preserve"> </w:t>
      </w:r>
      <w:proofErr w:type="spellStart"/>
      <w:r>
        <w:t>остацима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 (</w:t>
      </w:r>
      <w:proofErr w:type="spellStart"/>
      <w:r>
        <w:t>Протокол</w:t>
      </w:r>
      <w:proofErr w:type="spellEnd"/>
      <w:r>
        <w:t xml:space="preserve"> </w:t>
      </w:r>
      <w:proofErr w:type="spellStart"/>
      <w:r>
        <w:t>бр</w:t>
      </w:r>
      <w:proofErr w:type="spellEnd"/>
      <w:r>
        <w:t xml:space="preserve">. 5) </w:t>
      </w:r>
      <w:proofErr w:type="spellStart"/>
      <w:r>
        <w:t>садржан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члану</w:t>
      </w:r>
      <w:proofErr w:type="spellEnd"/>
      <w:r>
        <w:t xml:space="preserve"> 99, </w:t>
      </w:r>
      <w:proofErr w:type="spellStart"/>
      <w:r>
        <w:t>став</w:t>
      </w:r>
      <w:proofErr w:type="spellEnd"/>
      <w:r>
        <w:t xml:space="preserve"> 1. </w:t>
      </w:r>
      <w:proofErr w:type="spellStart"/>
      <w:r>
        <w:t>тачка</w:t>
      </w:r>
      <w:proofErr w:type="spellEnd"/>
      <w:r>
        <w:t xml:space="preserve"> 4. </w:t>
      </w:r>
      <w:proofErr w:type="spellStart"/>
      <w:r>
        <w:t>Устава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,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надлежности</w:t>
      </w:r>
      <w:proofErr w:type="spellEnd"/>
      <w:r>
        <w:t xml:space="preserve"> </w:t>
      </w:r>
      <w:proofErr w:type="spellStart"/>
      <w:r>
        <w:t>Народне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потврђује</w:t>
      </w:r>
      <w:proofErr w:type="spellEnd"/>
      <w:r>
        <w:t xml:space="preserve"> </w:t>
      </w:r>
      <w:proofErr w:type="spellStart"/>
      <w:r>
        <w:t>међународне</w:t>
      </w:r>
      <w:proofErr w:type="spellEnd"/>
      <w:r>
        <w:t xml:space="preserve"> </w:t>
      </w:r>
      <w:proofErr w:type="spellStart"/>
      <w:r>
        <w:t>уговоре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предвиђена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њиховог</w:t>
      </w:r>
      <w:proofErr w:type="spellEnd"/>
      <w:r>
        <w:t xml:space="preserve"> </w:t>
      </w:r>
      <w:proofErr w:type="spellStart"/>
      <w:r>
        <w:t>потврђивања</w:t>
      </w:r>
      <w:proofErr w:type="spellEnd"/>
      <w:r>
        <w:t>.</w:t>
      </w:r>
    </w:p>
    <w:p w14:paraId="17FA38AC" w14:textId="63D5E201" w:rsidR="00780779" w:rsidRPr="00CF6B02" w:rsidRDefault="00780779" w:rsidP="00780779">
      <w:pPr>
        <w:rPr>
          <w:b/>
        </w:rPr>
      </w:pPr>
      <w:r w:rsidRPr="00CF6B02">
        <w:rPr>
          <w:b/>
        </w:rPr>
        <w:t>II. РАЗЛОЗИ ЗА ПОТВРЂИВАЊЕ ПРОТОКОЛА</w:t>
      </w:r>
    </w:p>
    <w:p w14:paraId="08CF4F6D" w14:textId="22D46263" w:rsidR="00780779" w:rsidRDefault="00780779" w:rsidP="00780779">
      <w:r>
        <w:tab/>
      </w:r>
      <w:proofErr w:type="spellStart"/>
      <w:r>
        <w:t>Социјалистичка</w:t>
      </w:r>
      <w:proofErr w:type="spellEnd"/>
      <w:r>
        <w:t xml:space="preserve"> </w:t>
      </w:r>
      <w:proofErr w:type="spellStart"/>
      <w:r>
        <w:t>Федератив</w:t>
      </w:r>
      <w:proofErr w:type="spellEnd"/>
      <w:r w:rsidR="00136288">
        <w:rPr>
          <w:lang w:val="sr-Cyrl-RS"/>
        </w:rPr>
        <w:t>н</w:t>
      </w:r>
      <w:r>
        <w:t xml:space="preserve">а </w:t>
      </w:r>
      <w:proofErr w:type="spellStart"/>
      <w:r>
        <w:t>Република</w:t>
      </w:r>
      <w:proofErr w:type="spellEnd"/>
      <w:r>
        <w:t xml:space="preserve"> </w:t>
      </w:r>
      <w:proofErr w:type="spellStart"/>
      <w:r>
        <w:t>Југославија</w:t>
      </w:r>
      <w:proofErr w:type="spellEnd"/>
      <w:r>
        <w:t xml:space="preserve"> </w:t>
      </w:r>
      <w:proofErr w:type="spellStart"/>
      <w:r>
        <w:t>потписала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Конвенцију</w:t>
      </w:r>
      <w:proofErr w:type="spellEnd"/>
      <w:r>
        <w:t xml:space="preserve"> о </w:t>
      </w:r>
      <w:proofErr w:type="spellStart"/>
      <w:r>
        <w:t>забрани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ограничавању</w:t>
      </w:r>
      <w:proofErr w:type="spellEnd"/>
      <w:r>
        <w:t xml:space="preserve"> </w:t>
      </w:r>
      <w:proofErr w:type="spellStart"/>
      <w:r>
        <w:t>употребе</w:t>
      </w:r>
      <w:proofErr w:type="spellEnd"/>
      <w:r>
        <w:t xml:space="preserve"> </w:t>
      </w:r>
      <w:proofErr w:type="spellStart"/>
      <w:r>
        <w:t>извеспих</w:t>
      </w:r>
      <w:proofErr w:type="spellEnd"/>
      <w:r>
        <w:t xml:space="preserve"> </w:t>
      </w:r>
      <w:proofErr w:type="spellStart"/>
      <w:r>
        <w:t>врста</w:t>
      </w:r>
      <w:proofErr w:type="spellEnd"/>
      <w:r>
        <w:t xml:space="preserve"> </w:t>
      </w:r>
      <w:proofErr w:type="spellStart"/>
      <w:r>
        <w:t>класичног</w:t>
      </w:r>
      <w:proofErr w:type="spellEnd"/>
      <w:r>
        <w:t xml:space="preserve"> </w:t>
      </w:r>
      <w:proofErr w:type="spellStart"/>
      <w:r>
        <w:t>оружја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сматрати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имају</w:t>
      </w:r>
      <w:proofErr w:type="spellEnd"/>
      <w:r>
        <w:t xml:space="preserve"> </w:t>
      </w:r>
      <w:proofErr w:type="spellStart"/>
      <w:r>
        <w:t>прекомерне</w:t>
      </w:r>
      <w:proofErr w:type="spellEnd"/>
      <w:r>
        <w:t xml:space="preserve"> </w:t>
      </w:r>
      <w:proofErr w:type="spellStart"/>
      <w:r>
        <w:t>трауматске</w:t>
      </w:r>
      <w:proofErr w:type="spellEnd"/>
      <w:r>
        <w:t xml:space="preserve"> </w:t>
      </w:r>
      <w:proofErr w:type="spellStart"/>
      <w:r>
        <w:t>ефекте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делују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циљева</w:t>
      </w:r>
      <w:proofErr w:type="spellEnd"/>
      <w:r>
        <w:t xml:space="preserve">, 5. </w:t>
      </w:r>
      <w:proofErr w:type="spellStart"/>
      <w:r>
        <w:t>маја</w:t>
      </w:r>
      <w:proofErr w:type="spellEnd"/>
      <w:r>
        <w:t xml:space="preserve"> 1981. </w:t>
      </w:r>
      <w:proofErr w:type="spellStart"/>
      <w:r>
        <w:t>годинe</w:t>
      </w:r>
      <w:proofErr w:type="spellEnd"/>
      <w:r>
        <w:t xml:space="preserve">, и </w:t>
      </w:r>
      <w:proofErr w:type="spellStart"/>
      <w:r>
        <w:t>ратификовала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1. </w:t>
      </w:r>
      <w:proofErr w:type="spellStart"/>
      <w:r>
        <w:t>априла</w:t>
      </w:r>
      <w:proofErr w:type="spellEnd"/>
      <w:r>
        <w:t xml:space="preserve"> 1982. </w:t>
      </w:r>
      <w:proofErr w:type="spellStart"/>
      <w:r>
        <w:t>године</w:t>
      </w:r>
      <w:proofErr w:type="spellEnd"/>
      <w:r>
        <w:t xml:space="preserve"> (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СФРЈ </w:t>
      </w:r>
      <w:proofErr w:type="spellStart"/>
      <w:r>
        <w:t>бр</w:t>
      </w:r>
      <w:proofErr w:type="spellEnd"/>
      <w:r>
        <w:t xml:space="preserve">. 3/1982, </w:t>
      </w:r>
      <w:proofErr w:type="spellStart"/>
      <w:r>
        <w:t>Међународни</w:t>
      </w:r>
      <w:proofErr w:type="spellEnd"/>
      <w:r>
        <w:t xml:space="preserve"> </w:t>
      </w:r>
      <w:proofErr w:type="spellStart"/>
      <w:r>
        <w:t>уговори</w:t>
      </w:r>
      <w:proofErr w:type="spellEnd"/>
      <w:r>
        <w:t xml:space="preserve">). </w:t>
      </w:r>
    </w:p>
    <w:p w14:paraId="1426B961" w14:textId="0575C3AD" w:rsidR="00780779" w:rsidRDefault="00780779" w:rsidP="00780779">
      <w:r>
        <w:tab/>
      </w:r>
      <w:proofErr w:type="spellStart"/>
      <w:r>
        <w:t>Протокол</w:t>
      </w:r>
      <w:proofErr w:type="spellEnd"/>
      <w:r>
        <w:t xml:space="preserve"> о </w:t>
      </w:r>
      <w:proofErr w:type="spellStart"/>
      <w:r>
        <w:t>експлозивним</w:t>
      </w:r>
      <w:proofErr w:type="spellEnd"/>
      <w:r>
        <w:t xml:space="preserve"> </w:t>
      </w:r>
      <w:proofErr w:type="spellStart"/>
      <w:r>
        <w:t>остацима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 (</w:t>
      </w:r>
      <w:proofErr w:type="spellStart"/>
      <w:r>
        <w:t>Протокол</w:t>
      </w:r>
      <w:proofErr w:type="spellEnd"/>
      <w:r>
        <w:t xml:space="preserve"> </w:t>
      </w:r>
      <w:proofErr w:type="spellStart"/>
      <w:r>
        <w:t>бр</w:t>
      </w:r>
      <w:proofErr w:type="spellEnd"/>
      <w:r>
        <w:t xml:space="preserve">. 5),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поменуту</w:t>
      </w:r>
      <w:proofErr w:type="spellEnd"/>
      <w:r>
        <w:t xml:space="preserve"> </w:t>
      </w:r>
      <w:proofErr w:type="spellStart"/>
      <w:r>
        <w:t>Конвенцију</w:t>
      </w:r>
      <w:proofErr w:type="spellEnd"/>
      <w:r>
        <w:t xml:space="preserve">, </w:t>
      </w:r>
      <w:proofErr w:type="spellStart"/>
      <w:r>
        <w:t>ступио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12. </w:t>
      </w:r>
      <w:proofErr w:type="spellStart"/>
      <w:r>
        <w:t>новембра</w:t>
      </w:r>
      <w:proofErr w:type="spellEnd"/>
      <w:r>
        <w:t xml:space="preserve"> 2006. </w:t>
      </w:r>
      <w:proofErr w:type="spellStart"/>
      <w:r>
        <w:t>годи</w:t>
      </w:r>
      <w:proofErr w:type="spellEnd"/>
      <w:r w:rsidR="00136288">
        <w:rPr>
          <w:lang w:val="sr-Cyrl-RS"/>
        </w:rPr>
        <w:t>н</w:t>
      </w:r>
      <w:r>
        <w:t xml:space="preserve">е. </w:t>
      </w:r>
      <w:proofErr w:type="spellStart"/>
      <w:r>
        <w:t>Република</w:t>
      </w:r>
      <w:proofErr w:type="spellEnd"/>
      <w:r>
        <w:t xml:space="preserve"> </w:t>
      </w:r>
      <w:proofErr w:type="spellStart"/>
      <w:r>
        <w:t>Србија</w:t>
      </w:r>
      <w:proofErr w:type="spellEnd"/>
      <w:r>
        <w:t xml:space="preserve"> </w:t>
      </w:r>
      <w:proofErr w:type="spellStart"/>
      <w:r>
        <w:t>још</w:t>
      </w:r>
      <w:proofErr w:type="spellEnd"/>
      <w:r>
        <w:t xml:space="preserve"> </w:t>
      </w:r>
      <w:proofErr w:type="spellStart"/>
      <w:r>
        <w:t>увек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приступила</w:t>
      </w:r>
      <w:proofErr w:type="spellEnd"/>
      <w:r>
        <w:t xml:space="preserve">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протоколу</w:t>
      </w:r>
      <w:proofErr w:type="spellEnd"/>
      <w:r>
        <w:t xml:space="preserve">. </w:t>
      </w:r>
    </w:p>
    <w:p w14:paraId="2CA27B3B" w14:textId="77777777" w:rsidR="00780779" w:rsidRDefault="00780779" w:rsidP="00780779">
      <w:r>
        <w:tab/>
      </w:r>
      <w:proofErr w:type="spellStart"/>
      <w:r>
        <w:t>Реч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о </w:t>
      </w:r>
      <w:proofErr w:type="spellStart"/>
      <w:r>
        <w:t>мултилатералном</w:t>
      </w:r>
      <w:proofErr w:type="spellEnd"/>
      <w:r>
        <w:t xml:space="preserve"> </w:t>
      </w:r>
      <w:proofErr w:type="spellStart"/>
      <w:r>
        <w:t>споразуму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регулише</w:t>
      </w:r>
      <w:proofErr w:type="spellEnd"/>
      <w:r>
        <w:t xml:space="preserve">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међународног</w:t>
      </w:r>
      <w:proofErr w:type="spellEnd"/>
      <w:r>
        <w:t xml:space="preserve"> </w:t>
      </w:r>
      <w:proofErr w:type="spellStart"/>
      <w:r>
        <w:t>хуманитарног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разоружања</w:t>
      </w:r>
      <w:proofErr w:type="spellEnd"/>
      <w:r>
        <w:t xml:space="preserve"> и </w:t>
      </w:r>
      <w:proofErr w:type="spellStart"/>
      <w:r>
        <w:t>представља</w:t>
      </w:r>
      <w:proofErr w:type="spellEnd"/>
      <w:r>
        <w:t xml:space="preserve"> </w:t>
      </w:r>
      <w:proofErr w:type="spellStart"/>
      <w:r>
        <w:t>једини</w:t>
      </w:r>
      <w:proofErr w:type="spellEnd"/>
      <w:r>
        <w:t xml:space="preserve"> </w:t>
      </w:r>
      <w:proofErr w:type="spellStart"/>
      <w:r>
        <w:t>међународни</w:t>
      </w:r>
      <w:proofErr w:type="spellEnd"/>
      <w:r>
        <w:t xml:space="preserve"> </w:t>
      </w:r>
      <w:proofErr w:type="spellStart"/>
      <w:r>
        <w:t>инструмент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експлозивне</w:t>
      </w:r>
      <w:proofErr w:type="spellEnd"/>
      <w:r>
        <w:t xml:space="preserve"> </w:t>
      </w:r>
      <w:proofErr w:type="spellStart"/>
      <w:r>
        <w:t>остатке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, </w:t>
      </w:r>
      <w:proofErr w:type="spellStart"/>
      <w:r>
        <w:t>подршку</w:t>
      </w:r>
      <w:proofErr w:type="spellEnd"/>
      <w:r>
        <w:t xml:space="preserve"> </w:t>
      </w:r>
      <w:proofErr w:type="spellStart"/>
      <w:r>
        <w:t>жртвама</w:t>
      </w:r>
      <w:proofErr w:type="spellEnd"/>
      <w:r>
        <w:t xml:space="preserve">, </w:t>
      </w:r>
      <w:proofErr w:type="spellStart"/>
      <w:r>
        <w:t>универзализацију</w:t>
      </w:r>
      <w:proofErr w:type="spellEnd"/>
      <w:r>
        <w:t xml:space="preserve">, </w:t>
      </w:r>
      <w:proofErr w:type="spellStart"/>
      <w:r>
        <w:t>техничку</w:t>
      </w:r>
      <w:proofErr w:type="spellEnd"/>
      <w:r>
        <w:t xml:space="preserve"> </w:t>
      </w:r>
      <w:proofErr w:type="spellStart"/>
      <w:r>
        <w:t>сарадњу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извиђање</w:t>
      </w:r>
      <w:proofErr w:type="spellEnd"/>
      <w:r>
        <w:t xml:space="preserve">, </w:t>
      </w:r>
      <w:proofErr w:type="spellStart"/>
      <w:r>
        <w:t>бележење</w:t>
      </w:r>
      <w:proofErr w:type="spellEnd"/>
      <w:r>
        <w:t xml:space="preserve"> и </w:t>
      </w:r>
      <w:proofErr w:type="spellStart"/>
      <w:r>
        <w:t>размену</w:t>
      </w:r>
      <w:proofErr w:type="spellEnd"/>
      <w:r>
        <w:t xml:space="preserve"> </w:t>
      </w:r>
      <w:proofErr w:type="spellStart"/>
      <w:r>
        <w:t>информација</w:t>
      </w:r>
      <w:proofErr w:type="spellEnd"/>
      <w:r>
        <w:t>.</w:t>
      </w:r>
    </w:p>
    <w:p w14:paraId="705E5ABA" w14:textId="77777777" w:rsidR="00780779" w:rsidRDefault="00780779" w:rsidP="00780779">
      <w:r>
        <w:tab/>
      </w:r>
      <w:proofErr w:type="spellStart"/>
      <w:r>
        <w:t>Разлози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приступање</w:t>
      </w:r>
      <w:proofErr w:type="spellEnd"/>
      <w:r>
        <w:t xml:space="preserve"> </w:t>
      </w:r>
      <w:proofErr w:type="spellStart"/>
      <w:r>
        <w:t>Протоколу</w:t>
      </w:r>
      <w:proofErr w:type="spellEnd"/>
      <w:r>
        <w:t xml:space="preserve"> V </w:t>
      </w:r>
      <w:proofErr w:type="spellStart"/>
      <w:r>
        <w:t>огледају</w:t>
      </w:r>
      <w:proofErr w:type="spellEnd"/>
      <w:r>
        <w:t xml:space="preserve"> </w:t>
      </w:r>
      <w:proofErr w:type="spellStart"/>
      <w:r>
        <w:t>сс</w:t>
      </w:r>
      <w:proofErr w:type="spellEnd"/>
      <w:r>
        <w:t xml:space="preserve"> у </w:t>
      </w:r>
      <w:proofErr w:type="spellStart"/>
      <w:r>
        <w:t>регулисању</w:t>
      </w:r>
      <w:proofErr w:type="spellEnd"/>
      <w:r>
        <w:t xml:space="preserve"> </w:t>
      </w:r>
      <w:proofErr w:type="spellStart"/>
      <w:r>
        <w:t>правних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експлозивне</w:t>
      </w:r>
      <w:proofErr w:type="spellEnd"/>
      <w:r>
        <w:t xml:space="preserve"> </w:t>
      </w:r>
      <w:proofErr w:type="spellStart"/>
      <w:r>
        <w:t>остатке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, </w:t>
      </w:r>
      <w:proofErr w:type="spellStart"/>
      <w:r>
        <w:t>чиме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смањују</w:t>
      </w:r>
      <w:proofErr w:type="spellEnd"/>
      <w:r>
        <w:t xml:space="preserve"> </w:t>
      </w:r>
      <w:proofErr w:type="spellStart"/>
      <w:r>
        <w:t>ризици</w:t>
      </w:r>
      <w:proofErr w:type="spellEnd"/>
      <w:r>
        <w:t xml:space="preserve"> и </w:t>
      </w:r>
      <w:proofErr w:type="spellStart"/>
      <w:r>
        <w:t>последице</w:t>
      </w:r>
      <w:proofErr w:type="spellEnd"/>
      <w:r>
        <w:t xml:space="preserve">, а </w:t>
      </w:r>
      <w:proofErr w:type="spellStart"/>
      <w:r>
        <w:t>истовремено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повећава</w:t>
      </w:r>
      <w:proofErr w:type="spellEnd"/>
      <w:r>
        <w:t xml:space="preserve"> </w:t>
      </w:r>
      <w:proofErr w:type="spellStart"/>
      <w:r>
        <w:t>заштита</w:t>
      </w:r>
      <w:proofErr w:type="spellEnd"/>
      <w:r>
        <w:t xml:space="preserve">,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цивилног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. </w:t>
      </w:r>
      <w:proofErr w:type="spellStart"/>
      <w:r>
        <w:t>Ово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велике</w:t>
      </w:r>
      <w:proofErr w:type="spellEnd"/>
      <w:r>
        <w:t xml:space="preserve"> </w:t>
      </w:r>
      <w:proofErr w:type="spellStart"/>
      <w:r>
        <w:t>важности</w:t>
      </w:r>
      <w:proofErr w:type="spellEnd"/>
      <w:r>
        <w:t xml:space="preserve"> </w:t>
      </w:r>
      <w:proofErr w:type="spellStart"/>
      <w:r>
        <w:t>узимајући</w:t>
      </w:r>
      <w:proofErr w:type="spellEnd"/>
      <w:r>
        <w:t xml:space="preserve"> у </w:t>
      </w:r>
      <w:proofErr w:type="spellStart"/>
      <w:r>
        <w:t>обзир</w:t>
      </w:r>
      <w:proofErr w:type="spellEnd"/>
      <w:r>
        <w:t xml:space="preserve"> </w:t>
      </w:r>
      <w:proofErr w:type="spellStart"/>
      <w:r>
        <w:t>озбиљне</w:t>
      </w:r>
      <w:proofErr w:type="spellEnd"/>
      <w:r>
        <w:t xml:space="preserve"> </w:t>
      </w:r>
      <w:proofErr w:type="spellStart"/>
      <w:r>
        <w:t>хуманитарне</w:t>
      </w:r>
      <w:proofErr w:type="spellEnd"/>
      <w:r>
        <w:t xml:space="preserve"> </w:t>
      </w:r>
      <w:proofErr w:type="spellStart"/>
      <w:r>
        <w:t>проблеме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настају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сукоба</w:t>
      </w:r>
      <w:proofErr w:type="spellEnd"/>
      <w:r>
        <w:t xml:space="preserve"> и </w:t>
      </w:r>
      <w:proofErr w:type="spellStart"/>
      <w:r>
        <w:t>узрокују</w:t>
      </w:r>
      <w:proofErr w:type="spellEnd"/>
      <w:r>
        <w:t xml:space="preserve"> </w:t>
      </w:r>
      <w:proofErr w:type="spellStart"/>
      <w:r>
        <w:t>експлозивни</w:t>
      </w:r>
      <w:proofErr w:type="spellEnd"/>
      <w:r>
        <w:t xml:space="preserve"> </w:t>
      </w:r>
      <w:proofErr w:type="spellStart"/>
      <w:r>
        <w:t>остаци</w:t>
      </w:r>
      <w:proofErr w:type="spellEnd"/>
      <w:r>
        <w:t>.</w:t>
      </w:r>
    </w:p>
    <w:p w14:paraId="6ECB78AB" w14:textId="77777777" w:rsidR="00780779" w:rsidRDefault="00780779" w:rsidP="00780779">
      <w:r>
        <w:tab/>
      </w:r>
      <w:proofErr w:type="spellStart"/>
      <w:r>
        <w:t>Приступањeм</w:t>
      </w:r>
      <w:proofErr w:type="spellEnd"/>
      <w:r>
        <w:t xml:space="preserve">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протоколу</w:t>
      </w:r>
      <w:proofErr w:type="spellEnd"/>
      <w:r>
        <w:t xml:space="preserve">, </w:t>
      </w:r>
      <w:proofErr w:type="spellStart"/>
      <w:r>
        <w:t>Република</w:t>
      </w:r>
      <w:proofErr w:type="spellEnd"/>
      <w:r>
        <w:t xml:space="preserve"> </w:t>
      </w:r>
      <w:proofErr w:type="spellStart"/>
      <w:r>
        <w:t>Србија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међународној</w:t>
      </w:r>
      <w:proofErr w:type="spellEnd"/>
      <w:r>
        <w:t xml:space="preserve"> </w:t>
      </w:r>
      <w:proofErr w:type="spellStart"/>
      <w:r>
        <w:t>заједници</w:t>
      </w:r>
      <w:proofErr w:type="spellEnd"/>
      <w:r>
        <w:t xml:space="preserve"> </w:t>
      </w:r>
      <w:proofErr w:type="spellStart"/>
      <w:r>
        <w:t>послала</w:t>
      </w:r>
      <w:proofErr w:type="spellEnd"/>
      <w:r>
        <w:t xml:space="preserve"> </w:t>
      </w:r>
      <w:proofErr w:type="spellStart"/>
      <w:r>
        <w:t>јасан</w:t>
      </w:r>
      <w:proofErr w:type="spellEnd"/>
      <w:r>
        <w:t xml:space="preserve"> </w:t>
      </w:r>
      <w:proofErr w:type="spellStart"/>
      <w:r>
        <w:t>сигнал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посвећена</w:t>
      </w:r>
      <w:proofErr w:type="spellEnd"/>
      <w:r>
        <w:t xml:space="preserve"> </w:t>
      </w:r>
      <w:proofErr w:type="spellStart"/>
      <w:r>
        <w:t>решавању</w:t>
      </w:r>
      <w:proofErr w:type="spellEnd"/>
      <w:r>
        <w:t xml:space="preserve"> </w:t>
      </w:r>
      <w:proofErr w:type="spellStart"/>
      <w:r>
        <w:t>проблема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 и </w:t>
      </w:r>
      <w:proofErr w:type="spellStart"/>
      <w:r>
        <w:t>неексплодираних</w:t>
      </w:r>
      <w:proofErr w:type="spellEnd"/>
      <w:r>
        <w:t xml:space="preserve"> </w:t>
      </w:r>
      <w:proofErr w:type="spellStart"/>
      <w:r>
        <w:t>убојних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претходних</w:t>
      </w:r>
      <w:proofErr w:type="spellEnd"/>
      <w:r>
        <w:t xml:space="preserve"> </w:t>
      </w:r>
      <w:proofErr w:type="spellStart"/>
      <w:r>
        <w:t>сукоба</w:t>
      </w:r>
      <w:proofErr w:type="spellEnd"/>
      <w:r>
        <w:t xml:space="preserve"> (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Први</w:t>
      </w:r>
      <w:proofErr w:type="spellEnd"/>
      <w:r>
        <w:t xml:space="preserve"> и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светски</w:t>
      </w:r>
      <w:proofErr w:type="spellEnd"/>
      <w:r>
        <w:t xml:space="preserve"> </w:t>
      </w:r>
      <w:proofErr w:type="spellStart"/>
      <w:r>
        <w:t>рат</w:t>
      </w:r>
      <w:proofErr w:type="spellEnd"/>
      <w:r>
        <w:t xml:space="preserve"> и НАТО </w:t>
      </w:r>
      <w:proofErr w:type="spellStart"/>
      <w:r>
        <w:t>агресија</w:t>
      </w:r>
      <w:proofErr w:type="spellEnd"/>
      <w:r>
        <w:t xml:space="preserve">),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и </w:t>
      </w:r>
      <w:proofErr w:type="spellStart"/>
      <w:r>
        <w:t>даље</w:t>
      </w:r>
      <w:proofErr w:type="spellEnd"/>
      <w:r>
        <w:t xml:space="preserve"> </w:t>
      </w:r>
      <w:proofErr w:type="spellStart"/>
      <w:r>
        <w:t>присутни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нашој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>.</w:t>
      </w:r>
    </w:p>
    <w:p w14:paraId="0EE135EE" w14:textId="77777777" w:rsidR="00780779" w:rsidRDefault="00780779" w:rsidP="00780779">
      <w:r>
        <w:tab/>
      </w:r>
      <w:proofErr w:type="spellStart"/>
      <w:r>
        <w:t>Решавање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пробле.ма</w:t>
      </w:r>
      <w:proofErr w:type="spellEnd"/>
      <w:r>
        <w:t xml:space="preserve"> у </w:t>
      </w:r>
      <w:proofErr w:type="spellStart"/>
      <w:r>
        <w:t>Републици</w:t>
      </w:r>
      <w:proofErr w:type="spellEnd"/>
      <w:r>
        <w:t xml:space="preserve"> </w:t>
      </w:r>
      <w:proofErr w:type="spellStart"/>
      <w:r>
        <w:t>Србији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значајна</w:t>
      </w:r>
      <w:proofErr w:type="spellEnd"/>
      <w:r>
        <w:t xml:space="preserve"> </w:t>
      </w:r>
      <w:proofErr w:type="spellStart"/>
      <w:r>
        <w:t>финансијска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ангажовањс</w:t>
      </w:r>
      <w:proofErr w:type="spellEnd"/>
      <w:r>
        <w:t xml:space="preserve"> </w:t>
      </w:r>
      <w:proofErr w:type="spellStart"/>
      <w:r>
        <w:t>стручног</w:t>
      </w:r>
      <w:proofErr w:type="spellEnd"/>
      <w:r>
        <w:t xml:space="preserve"> и </w:t>
      </w:r>
      <w:proofErr w:type="spellStart"/>
      <w:r>
        <w:t>обученог</w:t>
      </w:r>
      <w:proofErr w:type="spellEnd"/>
      <w:r>
        <w:t xml:space="preserve"> </w:t>
      </w:r>
      <w:proofErr w:type="spellStart"/>
      <w:r>
        <w:t>особља</w:t>
      </w:r>
      <w:proofErr w:type="spellEnd"/>
      <w:r>
        <w:t xml:space="preserve">. </w:t>
      </w:r>
      <w:proofErr w:type="spellStart"/>
      <w:r>
        <w:t>Приступање</w:t>
      </w:r>
      <w:proofErr w:type="spellEnd"/>
      <w:r>
        <w:t xml:space="preserve"> </w:t>
      </w:r>
      <w:proofErr w:type="spellStart"/>
      <w:r>
        <w:t>Протоколу</w:t>
      </w:r>
      <w:proofErr w:type="spellEnd"/>
      <w:r>
        <w:t xml:space="preserve"> V </w:t>
      </w:r>
      <w:proofErr w:type="spellStart"/>
      <w:r>
        <w:t>отворило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</w:t>
      </w:r>
      <w:proofErr w:type="spellStart"/>
      <w:r>
        <w:t>шире</w:t>
      </w:r>
      <w:proofErr w:type="spellEnd"/>
      <w:r>
        <w:t xml:space="preserve">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добијање</w:t>
      </w:r>
      <w:proofErr w:type="spellEnd"/>
      <w:r>
        <w:t xml:space="preserve"> </w:t>
      </w:r>
      <w:proofErr w:type="spellStart"/>
      <w:r>
        <w:t>међународних</w:t>
      </w:r>
      <w:proofErr w:type="spellEnd"/>
      <w:r>
        <w:t xml:space="preserve"> </w:t>
      </w:r>
      <w:proofErr w:type="spellStart"/>
      <w:r>
        <w:t>донација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разминирање</w:t>
      </w:r>
      <w:proofErr w:type="spellEnd"/>
      <w:r>
        <w:t xml:space="preserve"> и </w:t>
      </w:r>
      <w:proofErr w:type="spellStart"/>
      <w:r>
        <w:t>тиме</w:t>
      </w:r>
      <w:proofErr w:type="spellEnd"/>
      <w:r>
        <w:t xml:space="preserve"> </w:t>
      </w:r>
      <w:proofErr w:type="spellStart"/>
      <w:r>
        <w:t>допринeло</w:t>
      </w:r>
      <w:proofErr w:type="spellEnd"/>
      <w:r>
        <w:t xml:space="preserve"> </w:t>
      </w:r>
      <w:proofErr w:type="spellStart"/>
      <w:r>
        <w:t>већој</w:t>
      </w:r>
      <w:proofErr w:type="spellEnd"/>
      <w:r>
        <w:t xml:space="preserve"> </w:t>
      </w:r>
      <w:proofErr w:type="spellStart"/>
      <w:r>
        <w:t>бсзбедности</w:t>
      </w:r>
      <w:proofErr w:type="spellEnd"/>
      <w:r>
        <w:t xml:space="preserve"> </w:t>
      </w:r>
      <w:proofErr w:type="spellStart"/>
      <w:r>
        <w:t>људи</w:t>
      </w:r>
      <w:proofErr w:type="spellEnd"/>
      <w:r>
        <w:t xml:space="preserve">, </w:t>
      </w:r>
      <w:proofErr w:type="spellStart"/>
      <w:r>
        <w:t>омогућило</w:t>
      </w:r>
      <w:proofErr w:type="spellEnd"/>
      <w:r>
        <w:t xml:space="preserve"> </w:t>
      </w:r>
      <w:proofErr w:type="spellStart"/>
      <w:r>
        <w:t>боље</w:t>
      </w:r>
      <w:proofErr w:type="spellEnd"/>
      <w:r>
        <w:t xml:space="preserve"> </w:t>
      </w:r>
      <w:proofErr w:type="spellStart"/>
      <w:r>
        <w:t>коришћење</w:t>
      </w:r>
      <w:proofErr w:type="spellEnd"/>
      <w:r>
        <w:t xml:space="preserve"> </w:t>
      </w:r>
      <w:proofErr w:type="spellStart"/>
      <w:r>
        <w:t>земљишта</w:t>
      </w:r>
      <w:proofErr w:type="spellEnd"/>
      <w:r>
        <w:t xml:space="preserve">, </w:t>
      </w:r>
      <w:proofErr w:type="spellStart"/>
      <w:r>
        <w:t>развој</w:t>
      </w:r>
      <w:proofErr w:type="spellEnd"/>
      <w:r>
        <w:t xml:space="preserve"> </w:t>
      </w:r>
      <w:proofErr w:type="spellStart"/>
      <w:r>
        <w:t>пољопривреде</w:t>
      </w:r>
      <w:proofErr w:type="spellEnd"/>
      <w:r>
        <w:t xml:space="preserve"> и </w:t>
      </w:r>
      <w:proofErr w:type="spellStart"/>
      <w:r>
        <w:t>туризма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изградњу</w:t>
      </w:r>
      <w:proofErr w:type="spellEnd"/>
      <w:r>
        <w:t xml:space="preserve"> </w:t>
      </w:r>
      <w:proofErr w:type="spellStart"/>
      <w:r>
        <w:t>инфраструктуре</w:t>
      </w:r>
      <w:proofErr w:type="spellEnd"/>
      <w:r>
        <w:t>.</w:t>
      </w:r>
    </w:p>
    <w:p w14:paraId="70DE9E09" w14:textId="77777777" w:rsidR="00780779" w:rsidRDefault="00780779" w:rsidP="00780779">
      <w:r>
        <w:tab/>
      </w:r>
      <w:proofErr w:type="spellStart"/>
      <w:r>
        <w:t>Сагласно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13.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закључивању</w:t>
      </w:r>
      <w:proofErr w:type="spellEnd"/>
      <w:r>
        <w:t xml:space="preserve"> и </w:t>
      </w:r>
      <w:proofErr w:type="spellStart"/>
      <w:r>
        <w:t>извршавању</w:t>
      </w:r>
      <w:proofErr w:type="spellEnd"/>
      <w:r>
        <w:t xml:space="preserve"> </w:t>
      </w:r>
      <w:proofErr w:type="spellStart"/>
      <w:r>
        <w:t>међународних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Министарство</w:t>
      </w:r>
      <w:proofErr w:type="spellEnd"/>
      <w:r>
        <w:t xml:space="preserve"> </w:t>
      </w:r>
      <w:proofErr w:type="spellStart"/>
      <w:r>
        <w:t>спољних</w:t>
      </w:r>
      <w:proofErr w:type="spellEnd"/>
      <w:r>
        <w:t xml:space="preserve"> </w:t>
      </w:r>
      <w:proofErr w:type="spellStart"/>
      <w:r>
        <w:t>послова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покреће</w:t>
      </w:r>
      <w:proofErr w:type="spellEnd"/>
      <w:r>
        <w:t xml:space="preserve"> </w:t>
      </w:r>
      <w:proofErr w:type="spellStart"/>
      <w:r>
        <w:t>поступак</w:t>
      </w:r>
      <w:proofErr w:type="spellEnd"/>
      <w:r>
        <w:t xml:space="preserve"> </w:t>
      </w:r>
      <w:proofErr w:type="spellStart"/>
      <w:r>
        <w:t>потврђивања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>.</w:t>
      </w:r>
    </w:p>
    <w:p w14:paraId="2DAC3A92" w14:textId="1B710EE2" w:rsidR="00780779" w:rsidRPr="00CF6B02" w:rsidRDefault="00780779" w:rsidP="00780779">
      <w:pPr>
        <w:rPr>
          <w:b/>
        </w:rPr>
      </w:pPr>
      <w:r w:rsidRPr="00CF6B02">
        <w:rPr>
          <w:b/>
        </w:rPr>
        <w:t>III. ОБЈАШ</w:t>
      </w:r>
      <w:r w:rsidR="001A5C61">
        <w:rPr>
          <w:b/>
          <w:lang w:val="sr-Cyrl-RS"/>
        </w:rPr>
        <w:t>Њ</w:t>
      </w:r>
      <w:r w:rsidRPr="00CF6B02">
        <w:rPr>
          <w:b/>
        </w:rPr>
        <w:t>ЕЊЕ ОСНОВНИХ ПРАВНИХ ИНСТИТУТА И ПОЈЕДИНАЧНИХ РЕШЕЊА</w:t>
      </w:r>
    </w:p>
    <w:p w14:paraId="6368D3F7" w14:textId="1F406C87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1. </w:t>
      </w:r>
      <w:proofErr w:type="spellStart"/>
      <w:r>
        <w:t>Опште</w:t>
      </w:r>
      <w:proofErr w:type="spellEnd"/>
      <w:r>
        <w:t xml:space="preserve"> </w:t>
      </w:r>
      <w:proofErr w:type="spellStart"/>
      <w:r>
        <w:t>одредбе</w:t>
      </w:r>
      <w:proofErr w:type="spellEnd"/>
      <w:r>
        <w:t xml:space="preserve"> и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примене</w:t>
      </w:r>
      <w:proofErr w:type="spellEnd"/>
    </w:p>
    <w:p w14:paraId="44EE3B00" w14:textId="77777777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одређују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, </w:t>
      </w:r>
      <w:proofErr w:type="spellStart"/>
      <w:r>
        <w:t>циљ</w:t>
      </w:r>
      <w:proofErr w:type="spellEnd"/>
      <w:r>
        <w:t xml:space="preserve"> и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примене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.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Повељом</w:t>
      </w:r>
      <w:proofErr w:type="spellEnd"/>
      <w:r>
        <w:t xml:space="preserve"> </w:t>
      </w:r>
      <w:proofErr w:type="spellStart"/>
      <w:r>
        <w:t>Уједињених</w:t>
      </w:r>
      <w:proofErr w:type="spellEnd"/>
      <w:r>
        <w:t xml:space="preserve"> </w:t>
      </w:r>
      <w:proofErr w:type="spellStart"/>
      <w:r>
        <w:t>нација</w:t>
      </w:r>
      <w:proofErr w:type="spellEnd"/>
      <w:r>
        <w:t xml:space="preserve"> и </w:t>
      </w:r>
      <w:proofErr w:type="spellStart"/>
      <w:r>
        <w:t>правилима</w:t>
      </w:r>
      <w:proofErr w:type="spellEnd"/>
      <w:r>
        <w:t xml:space="preserve"> </w:t>
      </w:r>
      <w:proofErr w:type="spellStart"/>
      <w:r>
        <w:t>међународног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примсњују</w:t>
      </w:r>
      <w:proofErr w:type="spellEnd"/>
      <w:r>
        <w:t xml:space="preserve"> у </w:t>
      </w:r>
      <w:proofErr w:type="spellStart"/>
      <w:r>
        <w:t>оружаним</w:t>
      </w:r>
      <w:proofErr w:type="spellEnd"/>
      <w:r>
        <w:t xml:space="preserve"> </w:t>
      </w:r>
      <w:proofErr w:type="spellStart"/>
      <w:r>
        <w:t>сукобима</w:t>
      </w:r>
      <w:proofErr w:type="spellEnd"/>
      <w:r>
        <w:t xml:space="preserve">, </w:t>
      </w:r>
      <w:proofErr w:type="spellStart"/>
      <w:r>
        <w:t>предузимају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смањења</w:t>
      </w:r>
      <w:proofErr w:type="spellEnd"/>
      <w:r>
        <w:t xml:space="preserve"> </w:t>
      </w:r>
      <w:proofErr w:type="spellStart"/>
      <w:r>
        <w:t>ризика</w:t>
      </w:r>
      <w:proofErr w:type="spellEnd"/>
      <w:r>
        <w:t xml:space="preserve"> и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 у </w:t>
      </w:r>
      <w:proofErr w:type="spellStart"/>
      <w:r>
        <w:t>ситуацијама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престанка</w:t>
      </w:r>
      <w:proofErr w:type="spellEnd"/>
      <w:r>
        <w:t xml:space="preserve"> </w:t>
      </w:r>
      <w:proofErr w:type="spellStart"/>
      <w:r>
        <w:t>сукоба</w:t>
      </w:r>
      <w:proofErr w:type="spellEnd"/>
      <w:r>
        <w:t xml:space="preserve">. </w:t>
      </w:r>
    </w:p>
    <w:p w14:paraId="025A3C8E" w14:textId="77777777" w:rsidR="00780779" w:rsidRDefault="00780779" w:rsidP="00780779">
      <w:r>
        <w:lastRenderedPageBreak/>
        <w:tab/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одређује</w:t>
      </w:r>
      <w:proofErr w:type="spellEnd"/>
      <w:r>
        <w:t xml:space="preserve"> </w:t>
      </w:r>
      <w:proofErr w:type="spellStart"/>
      <w:r>
        <w:t>територијална</w:t>
      </w:r>
      <w:proofErr w:type="spellEnd"/>
      <w:r>
        <w:t xml:space="preserve"> </w:t>
      </w:r>
      <w:proofErr w:type="spellStart"/>
      <w:r>
        <w:t>примсна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његова</w:t>
      </w:r>
      <w:proofErr w:type="spellEnd"/>
      <w:r>
        <w:t xml:space="preserve"> </w:t>
      </w:r>
      <w:proofErr w:type="spellStart"/>
      <w:r>
        <w:t>примена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експлозивне</w:t>
      </w:r>
      <w:proofErr w:type="spellEnd"/>
      <w:r>
        <w:t xml:space="preserve"> </w:t>
      </w:r>
      <w:proofErr w:type="spellStart"/>
      <w:r>
        <w:t>остатке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настану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сукоба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примељује</w:t>
      </w:r>
      <w:proofErr w:type="spellEnd"/>
      <w:r>
        <w:t xml:space="preserve"> </w:t>
      </w:r>
      <w:proofErr w:type="spellStart"/>
      <w:r>
        <w:t>Конвенција</w:t>
      </w:r>
      <w:proofErr w:type="spellEnd"/>
      <w:r>
        <w:t>.</w:t>
      </w:r>
    </w:p>
    <w:p w14:paraId="5AD1C6FC" w14:textId="309E2CB5" w:rsidR="00780779" w:rsidRDefault="00780779" w:rsidP="00780779">
      <w:r>
        <w:tab/>
      </w:r>
      <w:proofErr w:type="spellStart"/>
      <w:r>
        <w:t>Уједно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разлика</w:t>
      </w:r>
      <w:proofErr w:type="spellEnd"/>
      <w:r>
        <w:t xml:space="preserve">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примене</w:t>
      </w:r>
      <w:proofErr w:type="spellEnd"/>
      <w:r>
        <w:t xml:space="preserve"> </w:t>
      </w:r>
      <w:r w:rsidR="00136288">
        <w:rPr>
          <w:lang w:val="sr-Cyrl-RS"/>
        </w:rPr>
        <w:t>п</w:t>
      </w:r>
      <w:proofErr w:type="spellStart"/>
      <w:r>
        <w:t>ојединих</w:t>
      </w:r>
      <w:proofErr w:type="spellEnd"/>
      <w:r>
        <w:t xml:space="preserve"> </w:t>
      </w:r>
      <w:proofErr w:type="spellStart"/>
      <w:r>
        <w:t>одредаба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</w:t>
      </w:r>
      <w:proofErr w:type="spellStart"/>
      <w:r>
        <w:t>експлозивне</w:t>
      </w:r>
      <w:proofErr w:type="spellEnd"/>
      <w:r>
        <w:t xml:space="preserve"> </w:t>
      </w:r>
      <w:proofErr w:type="spellStart"/>
      <w:r>
        <w:t>остатке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>.</w:t>
      </w:r>
    </w:p>
    <w:p w14:paraId="6B2A558C" w14:textId="32A5C126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2. </w:t>
      </w:r>
      <w:proofErr w:type="spellStart"/>
      <w:r>
        <w:t>Дефиниције</w:t>
      </w:r>
      <w:proofErr w:type="spellEnd"/>
    </w:p>
    <w:p w14:paraId="4E7F67F9" w14:textId="77777777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утврђују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основни</w:t>
      </w:r>
      <w:proofErr w:type="spellEnd"/>
      <w:r>
        <w:t xml:space="preserve"> </w:t>
      </w:r>
      <w:proofErr w:type="spellStart"/>
      <w:r>
        <w:t>појмови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значаја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примену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>.</w:t>
      </w:r>
      <w:r>
        <w:rPr>
          <w:lang w:val="sr-Cyrl-RS"/>
        </w:rPr>
        <w:t xml:space="preserve"> </w:t>
      </w:r>
      <w:proofErr w:type="spellStart"/>
      <w:r>
        <w:t>Дефинишу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„</w:t>
      </w:r>
      <w:proofErr w:type="spellStart"/>
      <w:r>
        <w:t>експлозивна</w:t>
      </w:r>
      <w:proofErr w:type="spellEnd"/>
      <w:r>
        <w:t xml:space="preserve"> </w:t>
      </w:r>
      <w:proofErr w:type="spellStart"/>
      <w:r>
        <w:t>средства</w:t>
      </w:r>
      <w:proofErr w:type="spellEnd"/>
      <w:r w:rsidRPr="00CF6B02">
        <w:rPr>
          <w:bCs/>
          <w:color w:val="000000"/>
          <w:lang w:val="sr-Cyrl-CS" w:eastAsia="sr-Latn-CS"/>
        </w:rPr>
        <w:t>”</w:t>
      </w:r>
      <w:r>
        <w:t xml:space="preserve">, </w:t>
      </w:r>
      <w:r w:rsidRPr="00CF6B02">
        <w:rPr>
          <w:color w:val="000000"/>
          <w:lang w:val="sr-Cyrl-CS" w:eastAsia="sr-Latn-CS"/>
        </w:rPr>
        <w:t>„</w:t>
      </w:r>
      <w:proofErr w:type="spellStart"/>
      <w:r>
        <w:t>неексплодирана</w:t>
      </w:r>
      <w:proofErr w:type="spellEnd"/>
      <w:r>
        <w:t xml:space="preserve"> </w:t>
      </w:r>
      <w:proofErr w:type="spellStart"/>
      <w:r>
        <w:t>средства</w:t>
      </w:r>
      <w:proofErr w:type="spellEnd"/>
      <w:r w:rsidRPr="00CF6B02">
        <w:rPr>
          <w:bCs/>
          <w:color w:val="000000"/>
          <w:lang w:val="sr-Cyrl-CS" w:eastAsia="sr-Latn-CS"/>
        </w:rPr>
        <w:t>”</w:t>
      </w:r>
      <w:r>
        <w:t>, „</w:t>
      </w:r>
      <w:proofErr w:type="spellStart"/>
      <w:r>
        <w:t>напуштена</w:t>
      </w:r>
      <w:proofErr w:type="spellEnd"/>
      <w:r>
        <w:t xml:space="preserve"> </w:t>
      </w:r>
      <w:proofErr w:type="spellStart"/>
      <w:r>
        <w:t>експлозивна</w:t>
      </w:r>
      <w:proofErr w:type="spellEnd"/>
      <w:r>
        <w:rPr>
          <w:lang w:val="sr-Cyrl-RS"/>
        </w:rPr>
        <w:t xml:space="preserve"> </w:t>
      </w:r>
      <w:proofErr w:type="spellStart"/>
      <w:r>
        <w:t>средства</w:t>
      </w:r>
      <w:proofErr w:type="spellEnd"/>
      <w:r w:rsidRPr="00CF6B02">
        <w:rPr>
          <w:bCs/>
          <w:color w:val="000000"/>
          <w:lang w:val="sr-Cyrl-CS" w:eastAsia="sr-Latn-CS"/>
        </w:rPr>
        <w:t>”</w:t>
      </w:r>
      <w:r>
        <w:t>, „</w:t>
      </w:r>
      <w:proofErr w:type="spellStart"/>
      <w:r>
        <w:t>експлозивни</w:t>
      </w:r>
      <w:proofErr w:type="spellEnd"/>
      <w:r>
        <w:t xml:space="preserve"> </w:t>
      </w:r>
      <w:proofErr w:type="spellStart"/>
      <w:r>
        <w:t>остаци</w:t>
      </w:r>
      <w:proofErr w:type="spellEnd"/>
      <w:r>
        <w:t xml:space="preserve"> </w:t>
      </w:r>
      <w:proofErr w:type="spellStart"/>
      <w:r>
        <w:t>рата</w:t>
      </w:r>
      <w:proofErr w:type="spellEnd"/>
      <w:r w:rsidRPr="00CF6B02">
        <w:rPr>
          <w:bCs/>
          <w:color w:val="000000"/>
          <w:lang w:val="sr-Cyrl-CS" w:eastAsia="sr-Latn-CS"/>
        </w:rPr>
        <w:t>”</w:t>
      </w:r>
      <w:r>
        <w:t xml:space="preserve"> и „</w:t>
      </w:r>
      <w:proofErr w:type="spellStart"/>
      <w:r>
        <w:t>постојећи</w:t>
      </w:r>
      <w:proofErr w:type="spellEnd"/>
      <w:r>
        <w:t xml:space="preserve"> </w:t>
      </w:r>
      <w:proofErr w:type="spellStart"/>
      <w:r>
        <w:t>експлозивни</w:t>
      </w:r>
      <w:proofErr w:type="spellEnd"/>
      <w:r>
        <w:t xml:space="preserve"> </w:t>
      </w:r>
      <w:proofErr w:type="spellStart"/>
      <w:r>
        <w:t>остаци</w:t>
      </w:r>
      <w:proofErr w:type="spellEnd"/>
      <w:r>
        <w:t xml:space="preserve"> </w:t>
      </w:r>
      <w:proofErr w:type="spellStart"/>
      <w:r>
        <w:t>рата</w:t>
      </w:r>
      <w:proofErr w:type="spellEnd"/>
      <w:r w:rsidRPr="00CF6B02">
        <w:rPr>
          <w:bCs/>
          <w:color w:val="000000"/>
          <w:lang w:val="sr-Cyrl-CS" w:eastAsia="sr-Latn-CS"/>
        </w:rPr>
        <w:t>”</w:t>
      </w:r>
      <w:r>
        <w:t xml:space="preserve">. </w:t>
      </w:r>
      <w:proofErr w:type="spellStart"/>
      <w:r>
        <w:t>Дефинисањем</w:t>
      </w:r>
      <w:proofErr w:type="spellEnd"/>
      <w:r>
        <w:rPr>
          <w:lang w:val="sr-Cyrl-RS"/>
        </w:rPr>
        <w:t xml:space="preserve"> </w:t>
      </w:r>
      <w:proofErr w:type="spellStart"/>
      <w:r>
        <w:t>наведених</w:t>
      </w:r>
      <w:proofErr w:type="spellEnd"/>
      <w:r>
        <w:t xml:space="preserve"> </w:t>
      </w:r>
      <w:proofErr w:type="spellStart"/>
      <w:r>
        <w:t>појмова</w:t>
      </w:r>
      <w:proofErr w:type="spellEnd"/>
      <w:r>
        <w:t xml:space="preserve"> </w:t>
      </w:r>
      <w:proofErr w:type="spellStart"/>
      <w:r>
        <w:t>прецизно</w:t>
      </w:r>
      <w:proofErr w:type="spellEnd"/>
      <w:r>
        <w:t xml:space="preserve"> </w:t>
      </w:r>
      <w:proofErr w:type="spellStart"/>
      <w:r>
        <w:t>сс</w:t>
      </w:r>
      <w:proofErr w:type="spellEnd"/>
      <w:r>
        <w:t xml:space="preserve"> </w:t>
      </w:r>
      <w:proofErr w:type="spellStart"/>
      <w:r>
        <w:t>одређује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регулисања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категорије</w:t>
      </w:r>
      <w:proofErr w:type="spellEnd"/>
      <w:r>
        <w:rPr>
          <w:lang w:val="sr-Cyrl-RS"/>
        </w:rPr>
        <w:t xml:space="preserve"> </w:t>
      </w:r>
      <w:proofErr w:type="spellStart"/>
      <w:r>
        <w:t>ексшгозивних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његове</w:t>
      </w:r>
      <w:proofErr w:type="spellEnd"/>
      <w:r>
        <w:t xml:space="preserve"> </w:t>
      </w:r>
      <w:proofErr w:type="spellStart"/>
      <w:r>
        <w:t>одредбе</w:t>
      </w:r>
      <w:proofErr w:type="spellEnd"/>
      <w:r>
        <w:t xml:space="preserve"> </w:t>
      </w:r>
      <w:proofErr w:type="spellStart"/>
      <w:r>
        <w:t>примењују</w:t>
      </w:r>
      <w:proofErr w:type="spellEnd"/>
      <w:r>
        <w:t xml:space="preserve">, </w:t>
      </w:r>
      <w:proofErr w:type="spellStart"/>
      <w:r>
        <w:t>чиме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обезбеђује</w:t>
      </w:r>
      <w:proofErr w:type="spellEnd"/>
      <w:r>
        <w:t xml:space="preserve"> </w:t>
      </w:r>
      <w:proofErr w:type="spellStart"/>
      <w:r>
        <w:t>јасно</w:t>
      </w:r>
      <w:proofErr w:type="spellEnd"/>
      <w:r>
        <w:t xml:space="preserve"> и</w:t>
      </w:r>
      <w:r>
        <w:rPr>
          <w:lang w:val="sr-Cyrl-RS"/>
        </w:rPr>
        <w:t xml:space="preserve"> </w:t>
      </w:r>
      <w:proofErr w:type="spellStart"/>
      <w:r>
        <w:t>уједначено</w:t>
      </w:r>
      <w:proofErr w:type="spellEnd"/>
      <w:r>
        <w:t xml:space="preserve"> </w:t>
      </w:r>
      <w:proofErr w:type="spellStart"/>
      <w:r>
        <w:t>тумачење</w:t>
      </w:r>
      <w:proofErr w:type="spellEnd"/>
      <w:r>
        <w:t xml:space="preserve"> и </w:t>
      </w:r>
      <w:proofErr w:type="spellStart"/>
      <w:r>
        <w:t>примена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>.</w:t>
      </w:r>
    </w:p>
    <w:p w14:paraId="7BB6D2B7" w14:textId="0EED90AE" w:rsidR="00780779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3. </w:t>
      </w:r>
      <w:proofErr w:type="spellStart"/>
      <w:r>
        <w:t>Рашчишћавање</w:t>
      </w:r>
      <w:proofErr w:type="spellEnd"/>
      <w:r>
        <w:t xml:space="preserve">, </w:t>
      </w:r>
      <w:proofErr w:type="spellStart"/>
      <w:r>
        <w:t>уклањање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уништавање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rPr>
          <w:lang w:val="sr-Cyrl-RS"/>
        </w:rPr>
        <w:t xml:space="preserve"> </w:t>
      </w:r>
    </w:p>
    <w:p w14:paraId="3F45ADD8" w14:textId="77777777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 xml:space="preserve">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обележавања</w:t>
      </w:r>
      <w:proofErr w:type="spellEnd"/>
      <w:r>
        <w:t xml:space="preserve">, </w:t>
      </w:r>
      <w:proofErr w:type="spellStart"/>
      <w:r>
        <w:t>рашчишћавања</w:t>
      </w:r>
      <w:proofErr w:type="spellEnd"/>
      <w:r>
        <w:t xml:space="preserve">, </w:t>
      </w:r>
      <w:proofErr w:type="spellStart"/>
      <w:r>
        <w:t>уклањања</w:t>
      </w:r>
      <w:proofErr w:type="spellEnd"/>
      <w:r>
        <w:rPr>
          <w:lang w:val="sr-Cyrl-RS"/>
        </w:rPr>
        <w:t xml:space="preserve"> </w:t>
      </w:r>
      <w:r>
        <w:t xml:space="preserve">и </w:t>
      </w:r>
      <w:proofErr w:type="spellStart"/>
      <w:r>
        <w:t>уништавања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угроженим</w:t>
      </w:r>
      <w:proofErr w:type="spellEnd"/>
      <w:r>
        <w:t xml:space="preserve"> </w:t>
      </w:r>
      <w:proofErr w:type="spellStart"/>
      <w:r>
        <w:t>територијама</w:t>
      </w:r>
      <w:proofErr w:type="spellEnd"/>
      <w:r>
        <w:t xml:space="preserve">.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rPr>
          <w:lang w:val="sr-Cyrl-RS"/>
        </w:rPr>
        <w:t xml:space="preserve"> </w:t>
      </w:r>
      <w:proofErr w:type="spellStart"/>
      <w:r>
        <w:t>предузимања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престанка</w:t>
      </w:r>
      <w:proofErr w:type="spellEnd"/>
      <w:r>
        <w:t xml:space="preserve"> </w:t>
      </w:r>
      <w:proofErr w:type="spellStart"/>
      <w:r>
        <w:t>активних</w:t>
      </w:r>
      <w:proofErr w:type="spellEnd"/>
      <w:r>
        <w:t xml:space="preserve"> </w:t>
      </w:r>
      <w:proofErr w:type="spellStart"/>
      <w:r>
        <w:t>војиих</w:t>
      </w:r>
      <w:proofErr w:type="spellEnd"/>
      <w:r>
        <w:t xml:space="preserve"> </w:t>
      </w:r>
      <w:proofErr w:type="spellStart"/>
      <w:r>
        <w:t>дејстава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процену</w:t>
      </w:r>
      <w:proofErr w:type="spellEnd"/>
      <w:r>
        <w:rPr>
          <w:lang w:val="sr-Cyrl-RS"/>
        </w:rPr>
        <w:t xml:space="preserve"> </w:t>
      </w:r>
      <w:proofErr w:type="spellStart"/>
      <w:r>
        <w:t>опасности</w:t>
      </w:r>
      <w:proofErr w:type="spellEnd"/>
      <w:r>
        <w:t xml:space="preserve">, </w:t>
      </w:r>
      <w:proofErr w:type="spellStart"/>
      <w:r>
        <w:t>одређивање</w:t>
      </w:r>
      <w:proofErr w:type="spellEnd"/>
      <w:r>
        <w:t xml:space="preserve"> </w:t>
      </w:r>
      <w:proofErr w:type="spellStart"/>
      <w:r>
        <w:t>приоритета</w:t>
      </w:r>
      <w:proofErr w:type="spellEnd"/>
      <w:r>
        <w:t xml:space="preserve">, </w:t>
      </w:r>
      <w:proofErr w:type="spellStart"/>
      <w:r>
        <w:t>обележавање</w:t>
      </w:r>
      <w:proofErr w:type="spellEnd"/>
      <w:r>
        <w:t xml:space="preserve"> </w:t>
      </w:r>
      <w:proofErr w:type="spellStart"/>
      <w:r>
        <w:t>угрожених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 и </w:t>
      </w:r>
      <w:proofErr w:type="spellStart"/>
      <w:r>
        <w:t>уклањање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rPr>
          <w:lang w:val="sr-Cyrl-RS"/>
        </w:rPr>
        <w:t xml:space="preserve"> </w:t>
      </w:r>
      <w:proofErr w:type="spellStart"/>
      <w:r>
        <w:t>уништавање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. </w:t>
      </w:r>
      <w:proofErr w:type="spellStart"/>
      <w:r>
        <w:t>Такође</w:t>
      </w:r>
      <w:proofErr w:type="spellEnd"/>
      <w:r>
        <w:t xml:space="preserve">,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пружања</w:t>
      </w:r>
      <w:proofErr w:type="spellEnd"/>
      <w:r>
        <w:t xml:space="preserve"> </w:t>
      </w:r>
      <w:proofErr w:type="spellStart"/>
      <w:r>
        <w:t>помоћи</w:t>
      </w:r>
      <w:proofErr w:type="spellEnd"/>
      <w:r>
        <w:t xml:space="preserve"> </w:t>
      </w:r>
      <w:proofErr w:type="spellStart"/>
      <w:r>
        <w:t>стран</w:t>
      </w:r>
      <w:proofErr w:type="spellEnd"/>
      <w:r>
        <w:rPr>
          <w:lang w:val="sr-Cyrl-RS"/>
        </w:rPr>
        <w:t xml:space="preserve">е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употребила</w:t>
      </w:r>
      <w:proofErr w:type="spellEnd"/>
      <w:r>
        <w:t xml:space="preserve"> </w:t>
      </w:r>
      <w:proofErr w:type="spellStart"/>
      <w:r>
        <w:t>експлозивна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,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контролише</w:t>
      </w:r>
      <w:proofErr w:type="spellEnd"/>
      <w:r>
        <w:t xml:space="preserve"> </w:t>
      </w:r>
      <w:proofErr w:type="spellStart"/>
      <w:r>
        <w:t>угрожену</w:t>
      </w:r>
      <w:proofErr w:type="spellEnd"/>
      <w:r>
        <w:t xml:space="preserve"> </w:t>
      </w:r>
      <w:proofErr w:type="spellStart"/>
      <w:r>
        <w:t>територију</w:t>
      </w:r>
      <w:proofErr w:type="spellEnd"/>
      <w:r>
        <w:t>,</w:t>
      </w:r>
      <w:r>
        <w:rPr>
          <w:lang w:val="sr-Cyrl-RS"/>
        </w:rPr>
        <w:t xml:space="preserve">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међународна</w:t>
      </w:r>
      <w:proofErr w:type="spellEnd"/>
      <w:r>
        <w:t xml:space="preserve"> </w:t>
      </w:r>
      <w:proofErr w:type="spellStart"/>
      <w:r>
        <w:t>сарадња</w:t>
      </w:r>
      <w:proofErr w:type="spellEnd"/>
      <w:r>
        <w:t xml:space="preserve"> и </w:t>
      </w:r>
      <w:proofErr w:type="spellStart"/>
      <w:r>
        <w:t>примена</w:t>
      </w:r>
      <w:proofErr w:type="spellEnd"/>
      <w:r>
        <w:t xml:space="preserve"> </w:t>
      </w:r>
      <w:proofErr w:type="spellStart"/>
      <w:r>
        <w:t>релевантних</w:t>
      </w:r>
      <w:proofErr w:type="spellEnd"/>
      <w:r>
        <w:t xml:space="preserve"> </w:t>
      </w:r>
      <w:proofErr w:type="spellStart"/>
      <w:r>
        <w:t>међународних</w:t>
      </w:r>
      <w:proofErr w:type="spellEnd"/>
      <w:r>
        <w:t xml:space="preserve"> </w:t>
      </w:r>
      <w:proofErr w:type="spellStart"/>
      <w:r>
        <w:t>стандарда</w:t>
      </w:r>
      <w:proofErr w:type="spellEnd"/>
      <w:r>
        <w:t xml:space="preserve"> у </w:t>
      </w:r>
      <w:proofErr w:type="spellStart"/>
      <w:r>
        <w:t>спровођењу</w:t>
      </w:r>
      <w:proofErr w:type="spellEnd"/>
      <w:r>
        <w:rPr>
          <w:lang w:val="sr-Cyrl-RS"/>
        </w:rPr>
        <w:t xml:space="preserve"> </w:t>
      </w:r>
      <w:proofErr w:type="spellStart"/>
      <w:r>
        <w:t>ових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>.</w:t>
      </w:r>
    </w:p>
    <w:p w14:paraId="647FDBA2" w14:textId="1E8BE6D8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4. </w:t>
      </w:r>
      <w:proofErr w:type="spellStart"/>
      <w:r>
        <w:t>Евидентирање</w:t>
      </w:r>
      <w:proofErr w:type="spellEnd"/>
      <w:r>
        <w:t xml:space="preserve">, </w:t>
      </w:r>
      <w:proofErr w:type="spellStart"/>
      <w:r>
        <w:t>чување</w:t>
      </w:r>
      <w:proofErr w:type="spellEnd"/>
      <w:r>
        <w:t xml:space="preserve"> и </w:t>
      </w:r>
      <w:proofErr w:type="spellStart"/>
      <w:r>
        <w:t>прослеђивање</w:t>
      </w:r>
      <w:proofErr w:type="spellEnd"/>
      <w:r>
        <w:t xml:space="preserve"> </w:t>
      </w:r>
      <w:proofErr w:type="spellStart"/>
      <w:r>
        <w:t>информација</w:t>
      </w:r>
      <w:proofErr w:type="spellEnd"/>
    </w:p>
    <w:p w14:paraId="2FFC825E" w14:textId="7598A786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евидентирања</w:t>
      </w:r>
      <w:proofErr w:type="spellEnd"/>
      <w:r>
        <w:t xml:space="preserve"> и </w:t>
      </w:r>
      <w:proofErr w:type="spellStart"/>
      <w:r>
        <w:t>чувања</w:t>
      </w:r>
      <w:proofErr w:type="spellEnd"/>
      <w:r>
        <w:t xml:space="preserve"> </w:t>
      </w:r>
      <w:proofErr w:type="spellStart"/>
      <w:r>
        <w:t>информација</w:t>
      </w:r>
      <w:proofErr w:type="spellEnd"/>
      <w:r>
        <w:t xml:space="preserve"> о </w:t>
      </w:r>
      <w:proofErr w:type="spellStart"/>
      <w:r>
        <w:t>употреби</w:t>
      </w:r>
      <w:proofErr w:type="spellEnd"/>
      <w:r>
        <w:t xml:space="preserve"> </w:t>
      </w:r>
      <w:proofErr w:type="spellStart"/>
      <w:r>
        <w:t>или</w:t>
      </w:r>
      <w:proofErr w:type="spellEnd"/>
      <w:r>
        <w:rPr>
          <w:lang w:val="sr-Cyrl-RS"/>
        </w:rPr>
        <w:t xml:space="preserve"> </w:t>
      </w:r>
      <w:proofErr w:type="spellStart"/>
      <w:r>
        <w:t>напуштању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постати</w:t>
      </w:r>
      <w:proofErr w:type="spellEnd"/>
      <w:r>
        <w:t xml:space="preserve"> </w:t>
      </w:r>
      <w:proofErr w:type="spellStart"/>
      <w:r>
        <w:t>експлозивни</w:t>
      </w:r>
      <w:proofErr w:type="spellEnd"/>
      <w:r>
        <w:t xml:space="preserve"> </w:t>
      </w:r>
      <w:proofErr w:type="spellStart"/>
      <w:r>
        <w:t>остаци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. </w:t>
      </w:r>
      <w:proofErr w:type="spellStart"/>
      <w:r>
        <w:t>Такве</w:t>
      </w:r>
      <w:proofErr w:type="spellEnd"/>
      <w:r>
        <w:rPr>
          <w:lang w:val="sr-Cyrl-RS"/>
        </w:rPr>
        <w:t xml:space="preserve"> </w:t>
      </w:r>
      <w:proofErr w:type="spellStart"/>
      <w:r>
        <w:t>информације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, у </w:t>
      </w:r>
      <w:proofErr w:type="spellStart"/>
      <w:r>
        <w:t>највећој</w:t>
      </w:r>
      <w:proofErr w:type="spellEnd"/>
      <w:r>
        <w:t xml:space="preserve"> </w:t>
      </w:r>
      <w:proofErr w:type="spellStart"/>
      <w:r>
        <w:t>могућој</w:t>
      </w:r>
      <w:proofErr w:type="spellEnd"/>
      <w:r>
        <w:t xml:space="preserve"> </w:t>
      </w:r>
      <w:proofErr w:type="spellStart"/>
      <w:r>
        <w:t>мери</w:t>
      </w:r>
      <w:proofErr w:type="spellEnd"/>
      <w:r>
        <w:t xml:space="preserve"> и </w:t>
      </w:r>
      <w:proofErr w:type="spellStart"/>
      <w:r>
        <w:t>колико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практично</w:t>
      </w:r>
      <w:proofErr w:type="spellEnd"/>
      <w:r>
        <w:t xml:space="preserve"> </w:t>
      </w:r>
      <w:proofErr w:type="spellStart"/>
      <w:r>
        <w:t>могуће</w:t>
      </w:r>
      <w:proofErr w:type="spellEnd"/>
      <w:r>
        <w:t xml:space="preserve">, </w:t>
      </w:r>
      <w:proofErr w:type="spellStart"/>
      <w:r>
        <w:t>ставити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sr-Cyrl-RS"/>
        </w:rPr>
        <w:t xml:space="preserve"> </w:t>
      </w:r>
      <w:proofErr w:type="spellStart"/>
      <w:r>
        <w:t>располагање</w:t>
      </w:r>
      <w:proofErr w:type="spellEnd"/>
      <w:r>
        <w:t xml:space="preserve"> </w:t>
      </w:r>
      <w:proofErr w:type="spellStart"/>
      <w:r>
        <w:t>страни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контролише</w:t>
      </w:r>
      <w:proofErr w:type="spellEnd"/>
      <w:r>
        <w:t xml:space="preserve"> </w:t>
      </w:r>
      <w:proofErr w:type="spellStart"/>
      <w:r>
        <w:t>угрожену</w:t>
      </w:r>
      <w:proofErr w:type="spellEnd"/>
      <w:r>
        <w:t xml:space="preserve"> </w:t>
      </w:r>
      <w:proofErr w:type="spellStart"/>
      <w:r>
        <w:t>територију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рел</w:t>
      </w:r>
      <w:proofErr w:type="spellEnd"/>
      <w:r w:rsidR="00136288">
        <w:rPr>
          <w:lang w:val="sr-Cyrl-RS"/>
        </w:rPr>
        <w:t>е</w:t>
      </w:r>
      <w:proofErr w:type="spellStart"/>
      <w:r>
        <w:t>вантним</w:t>
      </w:r>
      <w:proofErr w:type="spellEnd"/>
      <w:r>
        <w:rPr>
          <w:lang w:val="sr-Cyrl-RS"/>
        </w:rPr>
        <w:t xml:space="preserve"> </w:t>
      </w:r>
      <w:proofErr w:type="spellStart"/>
      <w:r>
        <w:t>организацијама</w:t>
      </w:r>
      <w:proofErr w:type="spellEnd"/>
      <w:r>
        <w:t xml:space="preserve">,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бржег</w:t>
      </w:r>
      <w:proofErr w:type="spellEnd"/>
      <w:r>
        <w:t xml:space="preserve"> </w:t>
      </w:r>
      <w:proofErr w:type="spellStart"/>
      <w:r>
        <w:t>обел</w:t>
      </w:r>
      <w:proofErr w:type="spellEnd"/>
      <w:r w:rsidR="00136288">
        <w:rPr>
          <w:lang w:val="sr-Cyrl-RS"/>
        </w:rPr>
        <w:t>е</w:t>
      </w:r>
      <w:proofErr w:type="spellStart"/>
      <w:r>
        <w:t>жавања</w:t>
      </w:r>
      <w:proofErr w:type="spellEnd"/>
      <w:r>
        <w:t xml:space="preserve"> и </w:t>
      </w:r>
      <w:proofErr w:type="spellStart"/>
      <w:r>
        <w:t>уклањања</w:t>
      </w:r>
      <w:proofErr w:type="spellEnd"/>
      <w:r>
        <w:t xml:space="preserve"> </w:t>
      </w:r>
      <w:proofErr w:type="spellStart"/>
      <w:r>
        <w:t>опасних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, </w:t>
      </w:r>
      <w:proofErr w:type="spellStart"/>
      <w:r>
        <w:t>спровођења</w:t>
      </w:r>
      <w:proofErr w:type="spellEnd"/>
      <w:r>
        <w:rPr>
          <w:lang w:val="sr-Cyrl-RS"/>
        </w:rPr>
        <w:t xml:space="preserve"> </w:t>
      </w:r>
      <w:proofErr w:type="spellStart"/>
      <w:r>
        <w:t>едукације</w:t>
      </w:r>
      <w:proofErr w:type="spellEnd"/>
      <w:r>
        <w:t xml:space="preserve"> о </w:t>
      </w:r>
      <w:proofErr w:type="spellStart"/>
      <w:r>
        <w:t>ризицима</w:t>
      </w:r>
      <w:proofErr w:type="spellEnd"/>
      <w:r>
        <w:t xml:space="preserve"> и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цивилног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. </w:t>
      </w:r>
      <w:proofErr w:type="spellStart"/>
      <w:r>
        <w:t>Приликом</w:t>
      </w:r>
      <w:proofErr w:type="spellEnd"/>
      <w:r>
        <w:t xml:space="preserve"> </w:t>
      </w:r>
      <w:proofErr w:type="spellStart"/>
      <w:r>
        <w:t>поступања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овим</w:t>
      </w:r>
      <w:proofErr w:type="spellEnd"/>
      <w:r>
        <w:rPr>
          <w:lang w:val="sr-Cyrl-RS"/>
        </w:rPr>
        <w:t xml:space="preserve"> </w:t>
      </w:r>
      <w:proofErr w:type="spellStart"/>
      <w:r>
        <w:t>информацијама</w:t>
      </w:r>
      <w:proofErr w:type="spellEnd"/>
      <w:r>
        <w:t xml:space="preserve"> </w:t>
      </w:r>
      <w:proofErr w:type="spellStart"/>
      <w:r>
        <w:t>узимају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обзир</w:t>
      </w:r>
      <w:proofErr w:type="spellEnd"/>
      <w:r>
        <w:t xml:space="preserve"> и </w:t>
      </w:r>
      <w:proofErr w:type="spellStart"/>
      <w:r>
        <w:t>легитимни</w:t>
      </w:r>
      <w:proofErr w:type="spellEnd"/>
      <w:r>
        <w:t xml:space="preserve"> </w:t>
      </w:r>
      <w:proofErr w:type="spellStart"/>
      <w:r>
        <w:t>безбедносни</w:t>
      </w:r>
      <w:proofErr w:type="spellEnd"/>
      <w:r>
        <w:t xml:space="preserve"> </w:t>
      </w:r>
      <w:proofErr w:type="spellStart"/>
      <w:r>
        <w:t>интереси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>.</w:t>
      </w:r>
    </w:p>
    <w:p w14:paraId="066D51BB" w14:textId="6728AA7F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5.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предострожности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заштиту</w:t>
      </w:r>
      <w:proofErr w:type="spellEnd"/>
      <w:r>
        <w:t xml:space="preserve"> </w:t>
      </w:r>
      <w:proofErr w:type="spellStart"/>
      <w:r>
        <w:t>цивилног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, </w:t>
      </w:r>
      <w:proofErr w:type="spellStart"/>
      <w:r>
        <w:t>цивила</w:t>
      </w:r>
      <w:proofErr w:type="spellEnd"/>
      <w:r>
        <w:rPr>
          <w:lang w:val="sr-Cyrl-RS"/>
        </w:rPr>
        <w:t xml:space="preserve"> </w:t>
      </w:r>
      <w:proofErr w:type="spellStart"/>
      <w:r>
        <w:t>појединачно</w:t>
      </w:r>
      <w:proofErr w:type="spellEnd"/>
      <w:r>
        <w:t xml:space="preserve"> и </w:t>
      </w:r>
      <w:proofErr w:type="spellStart"/>
      <w:r>
        <w:t>цивилних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ризика</w:t>
      </w:r>
      <w:proofErr w:type="spellEnd"/>
      <w:r>
        <w:t xml:space="preserve"> и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</w:p>
    <w:p w14:paraId="32E5A87E" w14:textId="4D09E8D8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предузима</w:t>
      </w:r>
      <w:proofErr w:type="spellEnd"/>
      <w:r w:rsidR="00136288">
        <w:rPr>
          <w:lang w:val="sr-Cyrl-RS"/>
        </w:rPr>
        <w:t>њ</w:t>
      </w:r>
      <w:r>
        <w:t xml:space="preserve">а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изводљивих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</w:t>
      </w:r>
      <w:proofErr w:type="spellStart"/>
      <w:r>
        <w:t>предострожности</w:t>
      </w:r>
      <w:proofErr w:type="spellEnd"/>
      <w:r>
        <w:rPr>
          <w:lang w:val="sr-Cyrl-RS"/>
        </w:rP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цивилног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, </w:t>
      </w:r>
      <w:proofErr w:type="spellStart"/>
      <w:r>
        <w:t>цивила</w:t>
      </w:r>
      <w:proofErr w:type="spellEnd"/>
      <w:r>
        <w:t xml:space="preserve"> и </w:t>
      </w:r>
      <w:proofErr w:type="spellStart"/>
      <w:r>
        <w:t>цивилних</w:t>
      </w:r>
      <w:proofErr w:type="spellEnd"/>
      <w:r>
        <w:t xml:space="preserve"> </w:t>
      </w:r>
      <w:proofErr w:type="spellStart"/>
      <w:r>
        <w:t>објеката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ризика</w:t>
      </w:r>
      <w:proofErr w:type="spellEnd"/>
      <w:r>
        <w:t xml:space="preserve"> и </w:t>
      </w:r>
      <w:proofErr w:type="spellStart"/>
      <w:r>
        <w:t>последица</w:t>
      </w:r>
      <w:proofErr w:type="spellEnd"/>
      <w:r>
        <w:rPr>
          <w:lang w:val="sr-Cyrl-RS"/>
        </w:rP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. </w:t>
      </w:r>
      <w:proofErr w:type="spellStart"/>
      <w:r>
        <w:t>Појам</w:t>
      </w:r>
      <w:proofErr w:type="spellEnd"/>
      <w:r>
        <w:t xml:space="preserve"> </w:t>
      </w:r>
      <w:proofErr w:type="spellStart"/>
      <w:r>
        <w:t>изводљивих</w:t>
      </w:r>
      <w:proofErr w:type="spellEnd"/>
      <w:r>
        <w:t xml:space="preserve"> </w:t>
      </w:r>
      <w:proofErr w:type="spellStart"/>
      <w:r>
        <w:t>мера</w:t>
      </w:r>
      <w:proofErr w:type="spellEnd"/>
      <w:r>
        <w:t xml:space="preserve"> </w:t>
      </w:r>
      <w:proofErr w:type="spellStart"/>
      <w:r>
        <w:t>обухвата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практично</w:t>
      </w:r>
      <w:proofErr w:type="spellEnd"/>
      <w:r>
        <w:rPr>
          <w:lang w:val="sr-Cyrl-RS"/>
        </w:rPr>
        <w:t xml:space="preserve"> </w:t>
      </w:r>
      <w:proofErr w:type="spellStart"/>
      <w:r>
        <w:t>могуће</w:t>
      </w:r>
      <w:proofErr w:type="spellEnd"/>
      <w:r>
        <w:t xml:space="preserve"> у </w:t>
      </w:r>
      <w:proofErr w:type="spellStart"/>
      <w:r>
        <w:t>околностима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постоје</w:t>
      </w:r>
      <w:proofErr w:type="spellEnd"/>
      <w:r>
        <w:t xml:space="preserve"> у </w:t>
      </w:r>
      <w:proofErr w:type="spellStart"/>
      <w:r>
        <w:t>датом</w:t>
      </w:r>
      <w:proofErr w:type="spellEnd"/>
      <w:r>
        <w:t xml:space="preserve"> </w:t>
      </w:r>
      <w:proofErr w:type="spellStart"/>
      <w:r>
        <w:t>тренутку</w:t>
      </w:r>
      <w:proofErr w:type="spellEnd"/>
      <w:r>
        <w:t xml:space="preserve">, </w:t>
      </w:r>
      <w:proofErr w:type="spellStart"/>
      <w:r>
        <w:t>узимајући</w:t>
      </w:r>
      <w:proofErr w:type="spellEnd"/>
      <w:r>
        <w:t xml:space="preserve"> у </w:t>
      </w:r>
      <w:proofErr w:type="spellStart"/>
      <w:r>
        <w:t>обзир</w:t>
      </w:r>
      <w:proofErr w:type="spellEnd"/>
      <w:r>
        <w:t xml:space="preserve"> </w:t>
      </w:r>
      <w:proofErr w:type="spellStart"/>
      <w:r>
        <w:t>хуманитарне</w:t>
      </w:r>
      <w:proofErr w:type="spellEnd"/>
      <w:r>
        <w:t xml:space="preserve"> и </w:t>
      </w:r>
      <w:proofErr w:type="spellStart"/>
      <w:r>
        <w:t>војне</w:t>
      </w:r>
      <w:proofErr w:type="spellEnd"/>
      <w:r>
        <w:rPr>
          <w:lang w:val="sr-Cyrl-RS"/>
        </w:rPr>
        <w:t xml:space="preserve"> </w:t>
      </w:r>
      <w:proofErr w:type="spellStart"/>
      <w:r>
        <w:t>аспекте</w:t>
      </w:r>
      <w:proofErr w:type="spellEnd"/>
      <w:r>
        <w:t xml:space="preserve">.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могуће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иаводе</w:t>
      </w:r>
      <w:proofErr w:type="spellEnd"/>
      <w:r>
        <w:t xml:space="preserve"> </w:t>
      </w:r>
      <w:proofErr w:type="spellStart"/>
      <w:r>
        <w:t>упозоравање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, </w:t>
      </w:r>
      <w:proofErr w:type="spellStart"/>
      <w:r>
        <w:t>едукација</w:t>
      </w:r>
      <w:proofErr w:type="spellEnd"/>
      <w:r>
        <w:t xml:space="preserve"> о</w:t>
      </w:r>
      <w:r>
        <w:rPr>
          <w:lang w:val="sr-Cyrl-RS"/>
        </w:rPr>
        <w:t xml:space="preserve"> </w:t>
      </w:r>
      <w:proofErr w:type="spellStart"/>
      <w:r>
        <w:t>ризицима</w:t>
      </w:r>
      <w:proofErr w:type="spellEnd"/>
      <w:r>
        <w:t xml:space="preserve">, </w:t>
      </w:r>
      <w:proofErr w:type="spellStart"/>
      <w:r>
        <w:t>обележавање</w:t>
      </w:r>
      <w:proofErr w:type="spellEnd"/>
      <w:r>
        <w:t xml:space="preserve">, </w:t>
      </w:r>
      <w:proofErr w:type="spellStart"/>
      <w:r>
        <w:t>ограђивање</w:t>
      </w:r>
      <w:proofErr w:type="spellEnd"/>
      <w:r>
        <w:t xml:space="preserve"> и </w:t>
      </w:r>
      <w:proofErr w:type="spellStart"/>
      <w:r>
        <w:t>надзор</w:t>
      </w:r>
      <w:proofErr w:type="spellEnd"/>
      <w:r>
        <w:t xml:space="preserve"> </w:t>
      </w:r>
      <w:proofErr w:type="spellStart"/>
      <w:r>
        <w:t>угрожених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>.</w:t>
      </w:r>
    </w:p>
    <w:p w14:paraId="03FD4FC9" w14:textId="07F11074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6. </w:t>
      </w:r>
      <w:proofErr w:type="spellStart"/>
      <w:r>
        <w:t>Одредбе</w:t>
      </w:r>
      <w:proofErr w:type="spellEnd"/>
      <w:r>
        <w:t xml:space="preserve"> о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хуманитарних</w:t>
      </w:r>
      <w:proofErr w:type="spellEnd"/>
      <w:r>
        <w:t xml:space="preserve"> </w:t>
      </w:r>
      <w:proofErr w:type="spellStart"/>
      <w:r>
        <w:t>мисија</w:t>
      </w:r>
      <w:proofErr w:type="spellEnd"/>
      <w:r>
        <w:t xml:space="preserve"> и </w:t>
      </w:r>
      <w:proofErr w:type="spellStart"/>
      <w:r>
        <w:t>организација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rPr>
          <w:lang w:val="sr-Cyrl-RS"/>
        </w:rP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</w:p>
    <w:p w14:paraId="68EE0361" w14:textId="309ECD23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</w:t>
      </w:r>
      <w:proofErr w:type="spellEnd"/>
      <w:r w:rsidR="00136288">
        <w:rPr>
          <w:lang w:val="sr-Cyrl-RS"/>
        </w:rPr>
        <w:t>е</w:t>
      </w:r>
      <w:proofErr w:type="spellStart"/>
      <w:r>
        <w:t>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 w:rsidR="00136288">
        <w:rPr>
          <w:lang w:val="sr-Cyrl-RS"/>
        </w:rPr>
        <w:t>ш</w:t>
      </w:r>
      <w:proofErr w:type="spellStart"/>
      <w:r w:rsidR="00136288">
        <w:t>т</w:t>
      </w:r>
      <w:r>
        <w:t>ита</w:t>
      </w:r>
      <w:proofErr w:type="spellEnd"/>
      <w:r>
        <w:t xml:space="preserve"> </w:t>
      </w:r>
      <w:proofErr w:type="spellStart"/>
      <w:r>
        <w:t>хуманитарних</w:t>
      </w:r>
      <w:proofErr w:type="spellEnd"/>
      <w:r>
        <w:t xml:space="preserve"> </w:t>
      </w:r>
      <w:proofErr w:type="spellStart"/>
      <w:r>
        <w:t>мисија</w:t>
      </w:r>
      <w:proofErr w:type="spellEnd"/>
      <w:r>
        <w:t xml:space="preserve"> и </w:t>
      </w:r>
      <w:proofErr w:type="spellStart"/>
      <w:r>
        <w:t>организација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rPr>
          <w:lang w:val="sr-Cyrl-RS"/>
        </w:rP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,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пружања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, у </w:t>
      </w:r>
      <w:proofErr w:type="spellStart"/>
      <w:r>
        <w:t>мери</w:t>
      </w:r>
      <w:proofErr w:type="spellEnd"/>
      <w:r>
        <w:t xml:space="preserve"> у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то</w:t>
      </w:r>
      <w:proofErr w:type="spellEnd"/>
      <w:r>
        <w:rPr>
          <w:lang w:val="sr-Cyrl-RS"/>
        </w:rPr>
        <w:t xml:space="preserve"> </w:t>
      </w:r>
      <w:proofErr w:type="spellStart"/>
      <w:r>
        <w:t>изводљиво</w:t>
      </w:r>
      <w:proofErr w:type="spellEnd"/>
      <w:r>
        <w:t xml:space="preserve">, </w:t>
      </w:r>
      <w:proofErr w:type="spellStart"/>
      <w:r>
        <w:t>хуманитарним</w:t>
      </w:r>
      <w:proofErr w:type="spellEnd"/>
      <w:r>
        <w:t xml:space="preserve"> </w:t>
      </w:r>
      <w:proofErr w:type="spellStart"/>
      <w:r>
        <w:t>мисијама</w:t>
      </w:r>
      <w:proofErr w:type="spellEnd"/>
      <w:r>
        <w:t xml:space="preserve"> и </w:t>
      </w:r>
      <w:proofErr w:type="spellStart"/>
      <w:r>
        <w:t>организацијама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делују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деловати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sr-Cyrl-RS"/>
        </w:rPr>
        <w:t xml:space="preserve"> </w:t>
      </w:r>
      <w:proofErr w:type="spellStart"/>
      <w:r>
        <w:t>угроженој</w:t>
      </w:r>
      <w:proofErr w:type="spellEnd"/>
      <w:r>
        <w:t xml:space="preserve"> </w:t>
      </w:r>
      <w:proofErr w:type="spellStart"/>
      <w:r>
        <w:t>територији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њихов</w:t>
      </w:r>
      <w:proofErr w:type="spellEnd"/>
      <w:r>
        <w:t xml:space="preserve"> </w:t>
      </w:r>
      <w:proofErr w:type="spellStart"/>
      <w:r>
        <w:t>захтев</w:t>
      </w:r>
      <w:proofErr w:type="spellEnd"/>
      <w:r>
        <w:t xml:space="preserve">, </w:t>
      </w:r>
      <w:proofErr w:type="spellStart"/>
      <w:r>
        <w:t>обезбеђују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доступне</w:t>
      </w:r>
      <w:proofErr w:type="spellEnd"/>
      <w:r>
        <w:t xml:space="preserve"> </w:t>
      </w:r>
      <w:proofErr w:type="spellStart"/>
      <w:r>
        <w:t>информације</w:t>
      </w:r>
      <w:proofErr w:type="spellEnd"/>
      <w:r>
        <w:t xml:space="preserve"> о </w:t>
      </w:r>
      <w:proofErr w:type="spellStart"/>
      <w:r>
        <w:t>локацији</w:t>
      </w:r>
      <w:proofErr w:type="spellEnd"/>
      <w:r>
        <w:rPr>
          <w:lang w:val="sr-Cyrl-RS"/>
        </w:rPr>
        <w:t xml:space="preserve"> </w:t>
      </w:r>
      <w:proofErr w:type="spellStart"/>
      <w:r>
        <w:t>познатих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.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одредбе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утичу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примену</w:t>
      </w:r>
      <w:proofErr w:type="spellEnd"/>
      <w:r>
        <w:t xml:space="preserve">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правила</w:t>
      </w:r>
      <w:proofErr w:type="spellEnd"/>
      <w:r>
        <w:rPr>
          <w:lang w:val="sr-Cyrl-RS"/>
        </w:rPr>
        <w:t xml:space="preserve"> </w:t>
      </w:r>
      <w:proofErr w:type="spellStart"/>
      <w:r>
        <w:lastRenderedPageBreak/>
        <w:t>међународног</w:t>
      </w:r>
      <w:proofErr w:type="spellEnd"/>
      <w:r>
        <w:t xml:space="preserve"> </w:t>
      </w:r>
      <w:proofErr w:type="spellStart"/>
      <w:r>
        <w:t>хуманитарног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међународних</w:t>
      </w:r>
      <w:proofErr w:type="spellEnd"/>
      <w:r>
        <w:t xml:space="preserve"> </w:t>
      </w:r>
      <w:proofErr w:type="spellStart"/>
      <w:r>
        <w:t>инструмената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обезбеђују</w:t>
      </w:r>
      <w:proofErr w:type="spellEnd"/>
      <w:r>
        <w:rPr>
          <w:lang w:val="sr-Cyrl-RS"/>
        </w:rPr>
        <w:t xml:space="preserve"> </w:t>
      </w:r>
      <w:proofErr w:type="spellStart"/>
      <w:r>
        <w:t>виши</w:t>
      </w:r>
      <w:proofErr w:type="spellEnd"/>
      <w:r>
        <w:t xml:space="preserve"> </w:t>
      </w:r>
      <w:proofErr w:type="spellStart"/>
      <w:r>
        <w:t>ниво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>.</w:t>
      </w:r>
    </w:p>
    <w:p w14:paraId="5F16888E" w14:textId="666451FC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7. </w:t>
      </w:r>
      <w:proofErr w:type="spellStart"/>
      <w:r>
        <w:t>Пружа</w:t>
      </w:r>
      <w:proofErr w:type="spellEnd"/>
      <w:r w:rsidR="00136288">
        <w:rPr>
          <w:lang w:val="sr-Cyrl-RS"/>
        </w:rPr>
        <w:t>њ</w:t>
      </w:r>
      <w:r>
        <w:t xml:space="preserve">е </w:t>
      </w:r>
      <w:proofErr w:type="spellStart"/>
      <w:r>
        <w:t>помоћи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постојећим</w:t>
      </w:r>
      <w:proofErr w:type="spellEnd"/>
      <w:r>
        <w:t xml:space="preserve"> </w:t>
      </w:r>
      <w:proofErr w:type="spellStart"/>
      <w:r>
        <w:t>експлозивним</w:t>
      </w:r>
      <w:proofErr w:type="spellEnd"/>
      <w:r>
        <w:t xml:space="preserve"> </w:t>
      </w:r>
      <w:proofErr w:type="spellStart"/>
      <w:r>
        <w:t>остацима</w:t>
      </w:r>
      <w:proofErr w:type="spellEnd"/>
      <w:r>
        <w:t xml:space="preserve"> </w:t>
      </w:r>
      <w:proofErr w:type="spellStart"/>
      <w:r>
        <w:t>рата</w:t>
      </w:r>
      <w:proofErr w:type="spellEnd"/>
    </w:p>
    <w:p w14:paraId="4AEF275B" w14:textId="77777777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траже</w:t>
      </w:r>
      <w:proofErr w:type="spellEnd"/>
      <w:r>
        <w:t xml:space="preserve"> и </w:t>
      </w:r>
      <w:r>
        <w:rPr>
          <w:lang w:val="sr-Cyrl-RS"/>
        </w:rPr>
        <w:t>д</w:t>
      </w:r>
      <w:proofErr w:type="spellStart"/>
      <w:r>
        <w:t>обију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у</w:t>
      </w:r>
      <w:r>
        <w:rPr>
          <w:lang w:val="sr-Cyrl-RS"/>
        </w:rPr>
        <w:t xml:space="preserve"> </w:t>
      </w:r>
      <w:proofErr w:type="spellStart"/>
      <w:r>
        <w:t>решавању</w:t>
      </w:r>
      <w:proofErr w:type="spellEnd"/>
      <w:r>
        <w:t xml:space="preserve"> </w:t>
      </w:r>
      <w:proofErr w:type="spellStart"/>
      <w:r>
        <w:t>проблема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постојеће</w:t>
      </w:r>
      <w:proofErr w:type="spellEnd"/>
      <w:r>
        <w:t xml:space="preserve"> </w:t>
      </w:r>
      <w:proofErr w:type="spellStart"/>
      <w:r>
        <w:t>експлозивне</w:t>
      </w:r>
      <w:proofErr w:type="spellEnd"/>
      <w:r>
        <w:t xml:space="preserve"> </w:t>
      </w:r>
      <w:proofErr w:type="spellStart"/>
      <w:r>
        <w:t>остатке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. </w:t>
      </w:r>
      <w:proofErr w:type="spellStart"/>
      <w:r>
        <w:t>Истовремено</w:t>
      </w:r>
      <w:proofErr w:type="spellEnd"/>
      <w:r>
        <w:t xml:space="preserve"> </w:t>
      </w:r>
      <w:proofErr w:type="spellStart"/>
      <w:r>
        <w:t>се</w:t>
      </w:r>
      <w:proofErr w:type="spellEnd"/>
      <w:r>
        <w:rPr>
          <w:lang w:val="sr-Cyrl-RS"/>
        </w:rP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обавеза</w:t>
      </w:r>
      <w:proofErr w:type="spellEnd"/>
      <w:r>
        <w:t xml:space="preserve"> </w:t>
      </w:r>
      <w:proofErr w:type="spellStart"/>
      <w:r>
        <w:t>држава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у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учине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,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потреби</w:t>
      </w:r>
      <w:proofErr w:type="spellEnd"/>
      <w:r>
        <w:t xml:space="preserve"> и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rPr>
          <w:lang w:val="sr-Cyrl-RS"/>
        </w:rPr>
        <w:t xml:space="preserve"> </w:t>
      </w:r>
      <w:proofErr w:type="spellStart"/>
      <w:r>
        <w:t>изводљиво</w:t>
      </w:r>
      <w:proofErr w:type="spellEnd"/>
      <w:r>
        <w:t xml:space="preserve">, </w:t>
      </w:r>
      <w:proofErr w:type="spellStart"/>
      <w:r>
        <w:t>пруже</w:t>
      </w:r>
      <w:proofErr w:type="spellEnd"/>
      <w:r>
        <w:t xml:space="preserve"> </w:t>
      </w:r>
      <w:proofErr w:type="spellStart"/>
      <w:r>
        <w:t>такву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. </w:t>
      </w:r>
      <w:r>
        <w:rPr>
          <w:lang w:val="sr-Cyrl-RS"/>
        </w:rPr>
        <w:t>П</w:t>
      </w:r>
      <w:proofErr w:type="spellStart"/>
      <w:r>
        <w:t>риликом</w:t>
      </w:r>
      <w:proofErr w:type="spellEnd"/>
      <w:r>
        <w:t xml:space="preserve"> </w:t>
      </w:r>
      <w:proofErr w:type="spellStart"/>
      <w:r>
        <w:t>пружања</w:t>
      </w:r>
      <w:proofErr w:type="spellEnd"/>
      <w:r>
        <w:t xml:space="preserve"> </w:t>
      </w:r>
      <w:proofErr w:type="spellStart"/>
      <w:r>
        <w:t>помоћи</w:t>
      </w:r>
      <w:proofErr w:type="spellEnd"/>
      <w:r>
        <w:t xml:space="preserve"> </w:t>
      </w:r>
      <w:proofErr w:type="spellStart"/>
      <w:r>
        <w:t>узимају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обзир</w:t>
      </w:r>
      <w:proofErr w:type="spellEnd"/>
      <w:r>
        <w:t xml:space="preserve"> </w:t>
      </w:r>
      <w:proofErr w:type="spellStart"/>
      <w:r>
        <w:t>хуманитарни</w:t>
      </w:r>
      <w:proofErr w:type="spellEnd"/>
      <w:r>
        <w:rPr>
          <w:lang w:val="sr-Cyrl-RS"/>
        </w:rPr>
        <w:t xml:space="preserve"> </w:t>
      </w:r>
      <w:proofErr w:type="spellStart"/>
      <w:r>
        <w:t>циљеви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 и </w:t>
      </w:r>
      <w:proofErr w:type="spellStart"/>
      <w:r>
        <w:t>релевантни</w:t>
      </w:r>
      <w:proofErr w:type="spellEnd"/>
      <w:r>
        <w:t xml:space="preserve"> </w:t>
      </w:r>
      <w:proofErr w:type="spellStart"/>
      <w:r>
        <w:t>међународни</w:t>
      </w:r>
      <w:proofErr w:type="spellEnd"/>
      <w:r>
        <w:t xml:space="preserve"> </w:t>
      </w:r>
      <w:proofErr w:type="spellStart"/>
      <w:r>
        <w:t>стандарди</w:t>
      </w:r>
      <w:proofErr w:type="spellEnd"/>
      <w:r>
        <w:t>.</w:t>
      </w:r>
    </w:p>
    <w:p w14:paraId="603CFA6F" w14:textId="7AA5C214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8. </w:t>
      </w:r>
      <w:proofErr w:type="spellStart"/>
      <w:r>
        <w:t>Сарадња</w:t>
      </w:r>
      <w:proofErr w:type="spellEnd"/>
      <w:r>
        <w:t xml:space="preserve"> и </w:t>
      </w:r>
      <w:proofErr w:type="spellStart"/>
      <w:r>
        <w:t>помоћ</w:t>
      </w:r>
      <w:proofErr w:type="spellEnd"/>
    </w:p>
    <w:p w14:paraId="4CD789C2" w14:textId="65AA505B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с</w:t>
      </w:r>
      <w:r>
        <w:rPr>
          <w:lang w:val="sr-Cyrl-RS"/>
        </w:rPr>
        <w:t>е</w:t>
      </w:r>
      <w:r>
        <w:t xml:space="preserve"> </w:t>
      </w:r>
      <w:proofErr w:type="spellStart"/>
      <w:r>
        <w:t>сарадња</w:t>
      </w:r>
      <w:proofErr w:type="spellEnd"/>
      <w:r>
        <w:t xml:space="preserve"> и </w:t>
      </w:r>
      <w:proofErr w:type="spellStart"/>
      <w:r>
        <w:t>пружање</w:t>
      </w:r>
      <w:proofErr w:type="spellEnd"/>
      <w:r>
        <w:t xml:space="preserve"> </w:t>
      </w:r>
      <w:proofErr w:type="spellStart"/>
      <w:r>
        <w:t>помоћи</w:t>
      </w:r>
      <w:proofErr w:type="spellEnd"/>
      <w:r>
        <w:t xml:space="preserve"> у </w:t>
      </w:r>
      <w:proofErr w:type="spellStart"/>
      <w:r>
        <w:t>спровођењу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>.</w:t>
      </w:r>
      <w:r>
        <w:rPr>
          <w:lang w:val="sr-Cyrl-RS"/>
        </w:rPr>
        <w:t xml:space="preserve"> </w:t>
      </w:r>
      <w:proofErr w:type="spellStart"/>
      <w:r>
        <w:t>Предвиђа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пружање</w:t>
      </w:r>
      <w:proofErr w:type="spellEnd"/>
      <w:r>
        <w:t xml:space="preserve"> </w:t>
      </w:r>
      <w:proofErr w:type="spellStart"/>
      <w:r>
        <w:t>техничке</w:t>
      </w:r>
      <w:proofErr w:type="spellEnd"/>
      <w:r>
        <w:t xml:space="preserve">, </w:t>
      </w:r>
      <w:proofErr w:type="spellStart"/>
      <w:r>
        <w:t>финансијске</w:t>
      </w:r>
      <w:proofErr w:type="spellEnd"/>
      <w:r>
        <w:t xml:space="preserve">, </w:t>
      </w:r>
      <w:proofErr w:type="spellStart"/>
      <w:r>
        <w:t>материјалне</w:t>
      </w:r>
      <w:proofErr w:type="spellEnd"/>
      <w:r>
        <w:t xml:space="preserve"> и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помоћи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</w:t>
      </w:r>
      <w:proofErr w:type="spellEnd"/>
      <w:r>
        <w:rPr>
          <w:lang w:val="sr-Cyrl-RS"/>
        </w:rPr>
        <w:t>е</w:t>
      </w:r>
      <w:r>
        <w:t>л</w:t>
      </w:r>
      <w:r>
        <w:rPr>
          <w:lang w:val="sr-Cyrl-RS"/>
        </w:rPr>
        <w:t>е</w:t>
      </w:r>
      <w:proofErr w:type="spellStart"/>
      <w:r>
        <w:t>жавањ</w:t>
      </w:r>
      <w:proofErr w:type="spellEnd"/>
      <w:r>
        <w:rPr>
          <w:lang w:val="sr-Cyrl-RS"/>
        </w:rPr>
        <w:t>е</w:t>
      </w:r>
      <w:r>
        <w:t>,</w:t>
      </w:r>
      <w:r>
        <w:rPr>
          <w:lang w:val="sr-Cyrl-RS"/>
        </w:rPr>
        <w:t xml:space="preserve"> </w:t>
      </w:r>
      <w:proofErr w:type="spellStart"/>
      <w:r>
        <w:t>рашчишћавање</w:t>
      </w:r>
      <w:proofErr w:type="spellEnd"/>
      <w:r>
        <w:t xml:space="preserve">, </w:t>
      </w:r>
      <w:proofErr w:type="spellStart"/>
      <w:r>
        <w:t>уклањање</w:t>
      </w:r>
      <w:proofErr w:type="spellEnd"/>
      <w:r>
        <w:t xml:space="preserve"> и </w:t>
      </w:r>
      <w:proofErr w:type="spellStart"/>
      <w:r>
        <w:t>уништавање</w:t>
      </w:r>
      <w:proofErr w:type="spellEnd"/>
      <w:r>
        <w:t xml:space="preserve"> </w:t>
      </w:r>
      <w:proofErr w:type="spellStart"/>
      <w:r>
        <w:t>експлозив</w:t>
      </w:r>
      <w:proofErr w:type="spellEnd"/>
      <w:r>
        <w:rPr>
          <w:lang w:val="sr-Cyrl-RS"/>
        </w:rPr>
        <w:t>н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едукацију</w:t>
      </w:r>
      <w:proofErr w:type="spellEnd"/>
      <w:r>
        <w:rPr>
          <w:lang w:val="sr-Cyrl-RS"/>
        </w:rPr>
        <w:t xml:space="preserve"> </w:t>
      </w:r>
      <w:proofErr w:type="spellStart"/>
      <w:r>
        <w:t>цивилног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 о </w:t>
      </w:r>
      <w:proofErr w:type="spellStart"/>
      <w:r>
        <w:t>ризицима</w:t>
      </w:r>
      <w:proofErr w:type="spellEnd"/>
      <w:r>
        <w:t xml:space="preserve">. </w:t>
      </w:r>
      <w:proofErr w:type="spellStart"/>
      <w:r>
        <w:t>Такође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предвиђа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у </w:t>
      </w:r>
      <w:proofErr w:type="spellStart"/>
      <w:r>
        <w:t>нези</w:t>
      </w:r>
      <w:proofErr w:type="spellEnd"/>
      <w:r>
        <w:t xml:space="preserve">, </w:t>
      </w:r>
      <w:proofErr w:type="spellStart"/>
      <w:r>
        <w:t>рехабилитацији</w:t>
      </w:r>
      <w:proofErr w:type="spellEnd"/>
      <w:r>
        <w:t xml:space="preserve"> и</w:t>
      </w:r>
      <w:r>
        <w:rPr>
          <w:lang w:val="sr-Cyrl-RS"/>
        </w:rPr>
        <w:t xml:space="preserve"> </w:t>
      </w:r>
      <w:proofErr w:type="spellStart"/>
      <w:r>
        <w:t>друштвено-економској</w:t>
      </w:r>
      <w:proofErr w:type="spellEnd"/>
      <w:r>
        <w:t xml:space="preserve"> </w:t>
      </w:r>
      <w:proofErr w:type="spellStart"/>
      <w:r>
        <w:t>интеграцији</w:t>
      </w:r>
      <w:proofErr w:type="spellEnd"/>
      <w:r>
        <w:t xml:space="preserve"> </w:t>
      </w:r>
      <w:proofErr w:type="spellStart"/>
      <w:r>
        <w:t>жртава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. </w:t>
      </w:r>
      <w:proofErr w:type="spellStart"/>
      <w:r>
        <w:t>Пр</w:t>
      </w:r>
      <w:proofErr w:type="spellEnd"/>
      <w:r>
        <w:rPr>
          <w:lang w:val="sr-Cyrl-RS"/>
        </w:rPr>
        <w:t>е</w:t>
      </w:r>
      <w:proofErr w:type="spellStart"/>
      <w:r>
        <w:t>дметним</w:t>
      </w:r>
      <w:proofErr w:type="spellEnd"/>
      <w:r>
        <w:rPr>
          <w:lang w:val="sr-Cyrl-RS"/>
        </w:rP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и </w:t>
      </w:r>
      <w:proofErr w:type="spellStart"/>
      <w:r>
        <w:t>размена</w:t>
      </w:r>
      <w:proofErr w:type="spellEnd"/>
      <w:r>
        <w:t xml:space="preserve"> </w:t>
      </w:r>
      <w:proofErr w:type="spellStart"/>
      <w:r>
        <w:t>опр</w:t>
      </w:r>
      <w:proofErr w:type="spellEnd"/>
      <w:r>
        <w:rPr>
          <w:lang w:val="sr-Cyrl-RS"/>
        </w:rPr>
        <w:t>е</w:t>
      </w:r>
      <w:proofErr w:type="spellStart"/>
      <w:r>
        <w:t>ме</w:t>
      </w:r>
      <w:proofErr w:type="spellEnd"/>
      <w:r>
        <w:t xml:space="preserve">, </w:t>
      </w:r>
      <w:proofErr w:type="spellStart"/>
      <w:r>
        <w:t>материјала</w:t>
      </w:r>
      <w:proofErr w:type="spellEnd"/>
      <w:r>
        <w:t xml:space="preserve"> и </w:t>
      </w:r>
      <w:proofErr w:type="spellStart"/>
      <w:r>
        <w:t>научно-технолошких</w:t>
      </w:r>
      <w:proofErr w:type="spellEnd"/>
      <w:r>
        <w:t xml:space="preserve"> </w:t>
      </w:r>
      <w:proofErr w:type="spellStart"/>
      <w:r>
        <w:t>информација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rPr>
          <w:lang w:val="sr-Cyrl-RS"/>
        </w:rPr>
        <w:t xml:space="preserve"> </w:t>
      </w:r>
      <w:proofErr w:type="spellStart"/>
      <w:r>
        <w:t>хуманитарне</w:t>
      </w:r>
      <w:proofErr w:type="spellEnd"/>
      <w:r>
        <w:t xml:space="preserve"> </w:t>
      </w:r>
      <w:proofErr w:type="spellStart"/>
      <w:r>
        <w:t>потребе</w:t>
      </w:r>
      <w:proofErr w:type="spellEnd"/>
      <w:r>
        <w:t xml:space="preserve">, </w:t>
      </w:r>
      <w:proofErr w:type="spellStart"/>
      <w:r>
        <w:t>достављање</w:t>
      </w:r>
      <w:proofErr w:type="spellEnd"/>
      <w:r>
        <w:t xml:space="preserve"> </w:t>
      </w:r>
      <w:proofErr w:type="spellStart"/>
      <w:r>
        <w:t>релевантних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у </w:t>
      </w:r>
      <w:proofErr w:type="spellStart"/>
      <w:r>
        <w:t>базе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</w:t>
      </w:r>
      <w:proofErr w:type="spellStart"/>
      <w:r>
        <w:t>Уједињених</w:t>
      </w:r>
      <w:proofErr w:type="spellEnd"/>
      <w:r>
        <w:rPr>
          <w:lang w:val="sr-Cyrl-RS"/>
        </w:rPr>
        <w:t xml:space="preserve"> </w:t>
      </w:r>
      <w:proofErr w:type="spellStart"/>
      <w:r>
        <w:t>нација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подношења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државама</w:t>
      </w:r>
      <w:proofErr w:type="spellEnd"/>
      <w:r>
        <w:t xml:space="preserve"> и </w:t>
      </w:r>
      <w:proofErr w:type="spellStart"/>
      <w:r>
        <w:t>међународним</w:t>
      </w:r>
      <w:proofErr w:type="spellEnd"/>
      <w:r w:rsidR="00136288">
        <w:rPr>
          <w:lang w:val="sr-Cyrl-RS"/>
        </w:rPr>
        <w:t xml:space="preserve"> </w:t>
      </w:r>
      <w:proofErr w:type="spellStart"/>
      <w:r>
        <w:t>организацијама</w:t>
      </w:r>
      <w:proofErr w:type="spellEnd"/>
      <w:r>
        <w:t xml:space="preserve">.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поступање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захтевима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упућују</w:t>
      </w:r>
      <w:proofErr w:type="spellEnd"/>
      <w:r>
        <w:t xml:space="preserve"> </w:t>
      </w:r>
      <w:proofErr w:type="spellStart"/>
      <w:r>
        <w:t>Уједињеним</w:t>
      </w:r>
      <w:proofErr w:type="spellEnd"/>
      <w:r>
        <w:rPr>
          <w:lang w:val="sr-Cyrl-RS"/>
        </w:rPr>
        <w:t xml:space="preserve"> </w:t>
      </w:r>
      <w:proofErr w:type="spellStart"/>
      <w:r>
        <w:t>нацијама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процену</w:t>
      </w:r>
      <w:proofErr w:type="spellEnd"/>
      <w:r>
        <w:t xml:space="preserve"> </w:t>
      </w:r>
      <w:proofErr w:type="spellStart"/>
      <w:r>
        <w:t>ситуације</w:t>
      </w:r>
      <w:proofErr w:type="spellEnd"/>
      <w:r>
        <w:t xml:space="preserve"> и </w:t>
      </w:r>
      <w:proofErr w:type="spellStart"/>
      <w:r>
        <w:t>давање</w:t>
      </w:r>
      <w:proofErr w:type="spellEnd"/>
      <w:r>
        <w:t xml:space="preserve"> </w:t>
      </w:r>
      <w:proofErr w:type="spellStart"/>
      <w:r>
        <w:t>препорука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обезбеђивање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rPr>
          <w:lang w:val="sr-Cyrl-RS"/>
        </w:rPr>
        <w:t xml:space="preserve"> </w:t>
      </w:r>
      <w:proofErr w:type="spellStart"/>
      <w:r>
        <w:t>помоћи</w:t>
      </w:r>
      <w:proofErr w:type="spellEnd"/>
      <w:r>
        <w:t>.</w:t>
      </w:r>
    </w:p>
    <w:p w14:paraId="5C4CEADA" w14:textId="731CB264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9. </w:t>
      </w:r>
      <w:proofErr w:type="spellStart"/>
      <w:r>
        <w:t>Опште</w:t>
      </w:r>
      <w:proofErr w:type="spellEnd"/>
      <w:r>
        <w:t xml:space="preserve"> </w:t>
      </w:r>
      <w:proofErr w:type="spellStart"/>
      <w:r>
        <w:t>превентивне</w:t>
      </w:r>
      <w:proofErr w:type="spellEnd"/>
      <w:r>
        <w:t xml:space="preserve"> </w:t>
      </w:r>
      <w:proofErr w:type="spellStart"/>
      <w:r>
        <w:t>мере</w:t>
      </w:r>
      <w:proofErr w:type="spellEnd"/>
    </w:p>
    <w:p w14:paraId="181E6088" w14:textId="77777777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опште</w:t>
      </w:r>
      <w:proofErr w:type="spellEnd"/>
      <w:r>
        <w:t xml:space="preserve"> </w:t>
      </w:r>
      <w:proofErr w:type="spellStart"/>
      <w:r>
        <w:t>превентивне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усмерене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смањење</w:t>
      </w:r>
      <w:proofErr w:type="spellEnd"/>
      <w:r>
        <w:t xml:space="preserve"> </w:t>
      </w:r>
      <w:proofErr w:type="spellStart"/>
      <w:r>
        <w:t>појаве</w:t>
      </w:r>
      <w:proofErr w:type="spellEnd"/>
      <w:r>
        <w:rPr>
          <w:lang w:val="sr-Cyrl-RS"/>
        </w:rP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. </w:t>
      </w:r>
      <w:proofErr w:type="spellStart"/>
      <w:r>
        <w:t>Високе</w:t>
      </w:r>
      <w:proofErr w:type="spellEnd"/>
      <w:r>
        <w:t xml:space="preserve"> </w:t>
      </w:r>
      <w:proofErr w:type="spellStart"/>
      <w:r>
        <w:t>уговорне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позивају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, </w:t>
      </w:r>
      <w:proofErr w:type="spellStart"/>
      <w:r>
        <w:t>имајући</w:t>
      </w:r>
      <w:proofErr w:type="spellEnd"/>
      <w:r>
        <w:t xml:space="preserve"> у </w:t>
      </w:r>
      <w:proofErr w:type="spellStart"/>
      <w:r>
        <w:t>виду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rPr>
          <w:lang w:val="sr-Cyrl-RS"/>
        </w:rPr>
        <w:t xml:space="preserve"> </w:t>
      </w:r>
      <w:proofErr w:type="spellStart"/>
      <w:r>
        <w:t>специфичне</w:t>
      </w:r>
      <w:proofErr w:type="spellEnd"/>
      <w:r>
        <w:t xml:space="preserve"> </w:t>
      </w:r>
      <w:proofErr w:type="spellStart"/>
      <w:r>
        <w:t>околности</w:t>
      </w:r>
      <w:proofErr w:type="spellEnd"/>
      <w:r>
        <w:t xml:space="preserve"> и </w:t>
      </w:r>
      <w:proofErr w:type="spellStart"/>
      <w:r>
        <w:t>расположиве</w:t>
      </w:r>
      <w:proofErr w:type="spellEnd"/>
      <w:r>
        <w:t xml:space="preserve"> </w:t>
      </w:r>
      <w:proofErr w:type="spellStart"/>
      <w:r>
        <w:t>капапитете</w:t>
      </w:r>
      <w:proofErr w:type="spellEnd"/>
      <w:r>
        <w:t xml:space="preserve">, </w:t>
      </w:r>
      <w:proofErr w:type="spellStart"/>
      <w:r>
        <w:t>предузимају</w:t>
      </w:r>
      <w:proofErr w:type="spellEnd"/>
      <w:r>
        <w:t xml:space="preserve"> </w:t>
      </w:r>
      <w:proofErr w:type="spellStart"/>
      <w:r>
        <w:t>превентивне</w:t>
      </w:r>
      <w:proofErr w:type="spellEnd"/>
      <w:r>
        <w:t xml:space="preserve"> м</w:t>
      </w:r>
      <w:r>
        <w:rPr>
          <w:lang w:val="sr-Cyrl-RS"/>
        </w:rPr>
        <w:t>е</w:t>
      </w:r>
      <w:r>
        <w:t>р</w:t>
      </w:r>
      <w:r>
        <w:rPr>
          <w:lang w:val="sr-Cyrl-RS"/>
        </w:rPr>
        <w:t>е</w:t>
      </w:r>
      <w:r>
        <w:t>,</w:t>
      </w:r>
      <w:r>
        <w:rPr>
          <w:lang w:val="sr-Cyrl-RS"/>
        </w:rPr>
        <w:t xml:space="preserve">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мере</w:t>
      </w:r>
      <w:proofErr w:type="spellEnd"/>
      <w:r>
        <w:t xml:space="preserve"> </w:t>
      </w:r>
      <w:proofErr w:type="spellStart"/>
      <w:r>
        <w:t>предвиђене</w:t>
      </w:r>
      <w:proofErr w:type="spellEnd"/>
      <w:r>
        <w:t xml:space="preserve"> </w:t>
      </w:r>
      <w:proofErr w:type="spellStart"/>
      <w:r>
        <w:t>Техничким</w:t>
      </w:r>
      <w:proofErr w:type="spellEnd"/>
      <w:r>
        <w:t xml:space="preserve"> </w:t>
      </w:r>
      <w:proofErr w:type="spellStart"/>
      <w:r>
        <w:t>прилогом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. </w:t>
      </w:r>
      <w:proofErr w:type="spellStart"/>
      <w:r>
        <w:t>Такође</w:t>
      </w:r>
      <w:proofErr w:type="spellEnd"/>
      <w:r>
        <w:t xml:space="preserve">, </w:t>
      </w:r>
      <w:proofErr w:type="spellStart"/>
      <w:r>
        <w:t>предвиђа</w:t>
      </w:r>
      <w:proofErr w:type="spellEnd"/>
      <w:r>
        <w:t xml:space="preserve"> </w:t>
      </w:r>
      <w:proofErr w:type="spellStart"/>
      <w:r>
        <w:t>се</w:t>
      </w:r>
      <w:proofErr w:type="spellEnd"/>
      <w:r>
        <w:rPr>
          <w:lang w:val="sr-Cyrl-RS"/>
        </w:rPr>
        <w:t xml:space="preserve"> </w:t>
      </w:r>
      <w:proofErr w:type="spellStart"/>
      <w:r>
        <w:t>могућност</w:t>
      </w:r>
      <w:proofErr w:type="spellEnd"/>
      <w:r>
        <w:t xml:space="preserve"> </w:t>
      </w:r>
      <w:proofErr w:type="spellStart"/>
      <w:r>
        <w:t>добровољне</w:t>
      </w:r>
      <w:proofErr w:type="spellEnd"/>
      <w:r>
        <w:t xml:space="preserve"> </w:t>
      </w:r>
      <w:proofErr w:type="spellStart"/>
      <w:r>
        <w:t>размене</w:t>
      </w:r>
      <w:proofErr w:type="spellEnd"/>
      <w:r>
        <w:t xml:space="preserve"> </w:t>
      </w:r>
      <w:proofErr w:type="spellStart"/>
      <w:r>
        <w:t>информација</w:t>
      </w:r>
      <w:proofErr w:type="spellEnd"/>
      <w:r>
        <w:t xml:space="preserve"> о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усмереним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t xml:space="preserve"> и</w:t>
      </w:r>
      <w:r>
        <w:rPr>
          <w:lang w:val="sr-Cyrl-RS"/>
        </w:rPr>
        <w:t xml:space="preserve"> п</w:t>
      </w:r>
      <w:proofErr w:type="spellStart"/>
      <w:r>
        <w:t>римену</w:t>
      </w:r>
      <w:proofErr w:type="spellEnd"/>
      <w:r>
        <w:t xml:space="preserve"> </w:t>
      </w:r>
      <w:proofErr w:type="spellStart"/>
      <w:r>
        <w:t>најбољих</w:t>
      </w:r>
      <w:proofErr w:type="spellEnd"/>
      <w:r>
        <w:t xml:space="preserve"> </w:t>
      </w:r>
      <w:proofErr w:type="spellStart"/>
      <w:r>
        <w:t>пракси</w:t>
      </w:r>
      <w:proofErr w:type="spellEnd"/>
      <w:r>
        <w:t xml:space="preserve"> у </w:t>
      </w:r>
      <w:proofErr w:type="spellStart"/>
      <w:r>
        <w:t>циљу</w:t>
      </w:r>
      <w:proofErr w:type="spellEnd"/>
      <w:r>
        <w:t xml:space="preserve"> </w:t>
      </w:r>
      <w:proofErr w:type="spellStart"/>
      <w:r>
        <w:t>смаљења</w:t>
      </w:r>
      <w:proofErr w:type="spellEnd"/>
      <w:r>
        <w:t xml:space="preserve"> </w:t>
      </w:r>
      <w:proofErr w:type="spellStart"/>
      <w:r>
        <w:t>појаве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>.</w:t>
      </w:r>
    </w:p>
    <w:p w14:paraId="5F794A84" w14:textId="28AC8F53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Члан</w:t>
      </w:r>
      <w:proofErr w:type="spellEnd"/>
      <w:r>
        <w:t xml:space="preserve"> 10. </w:t>
      </w:r>
      <w:proofErr w:type="spellStart"/>
      <w:r>
        <w:t>Консултације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страна</w:t>
      </w:r>
      <w:proofErr w:type="spellEnd"/>
    </w:p>
    <w:p w14:paraId="09ED84B3" w14:textId="77777777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механизам</w:t>
      </w:r>
      <w:proofErr w:type="spellEnd"/>
      <w:r>
        <w:t xml:space="preserve"> </w:t>
      </w:r>
      <w:proofErr w:type="spellStart"/>
      <w:r>
        <w:t>консултација</w:t>
      </w:r>
      <w:proofErr w:type="spellEnd"/>
      <w:r>
        <w:t xml:space="preserve"> и </w:t>
      </w:r>
      <w:proofErr w:type="spellStart"/>
      <w:r>
        <w:t>сарадње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rPr>
          <w:lang w:val="sr-Cyrl-RS"/>
        </w:rPr>
        <w:t xml:space="preserve"> </w:t>
      </w:r>
      <w:proofErr w:type="spellStart"/>
      <w:r>
        <w:t>страна</w:t>
      </w:r>
      <w:proofErr w:type="spellEnd"/>
      <w:r>
        <w:t xml:space="preserve">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функционисања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. </w:t>
      </w:r>
      <w:proofErr w:type="spellStart"/>
      <w:r>
        <w:t>Предвиђа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одржавање</w:t>
      </w:r>
      <w:proofErr w:type="spellEnd"/>
      <w:r>
        <w:t xml:space="preserve"> </w:t>
      </w:r>
      <w:proofErr w:type="spellStart"/>
      <w:r>
        <w:t>Конференције</w:t>
      </w:r>
      <w:proofErr w:type="spellEnd"/>
      <w:r>
        <w:rPr>
          <w:lang w:val="sr-Cyrl-RS"/>
        </w:rP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,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разматра</w:t>
      </w:r>
      <w:proofErr w:type="spellEnd"/>
      <w:r>
        <w:t xml:space="preserve"> </w:t>
      </w:r>
      <w:proofErr w:type="spellStart"/>
      <w:r>
        <w:t>статус</w:t>
      </w:r>
      <w:proofErr w:type="spellEnd"/>
      <w:r>
        <w:t xml:space="preserve"> и </w:t>
      </w:r>
      <w:proofErr w:type="spellStart"/>
      <w:r>
        <w:t>функционисање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, </w:t>
      </w:r>
      <w:proofErr w:type="spellStart"/>
      <w:r>
        <w:t>питања</w:t>
      </w:r>
      <w:proofErr w:type="spellEnd"/>
      <w:r>
        <w:rPr>
          <w:lang w:val="sr-Cyrl-RS"/>
        </w:rPr>
        <w:t xml:space="preserve"> </w:t>
      </w:r>
      <w:proofErr w:type="spellStart"/>
      <w:r>
        <w:t>националног</w:t>
      </w:r>
      <w:proofErr w:type="spellEnd"/>
      <w:r>
        <w:t xml:space="preserve"> </w:t>
      </w:r>
      <w:proofErr w:type="spellStart"/>
      <w:r>
        <w:t>спровођења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националне</w:t>
      </w:r>
      <w:proofErr w:type="spellEnd"/>
      <w:r>
        <w:t xml:space="preserve"> </w:t>
      </w:r>
      <w:proofErr w:type="spellStart"/>
      <w:r>
        <w:t>извештаје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припрему</w:t>
      </w:r>
      <w:proofErr w:type="spellEnd"/>
      <w:r>
        <w:t xml:space="preserve"> </w:t>
      </w:r>
      <w:proofErr w:type="spellStart"/>
      <w:r>
        <w:t>прегледних</w:t>
      </w:r>
      <w:proofErr w:type="spellEnd"/>
      <w:r>
        <w:rPr>
          <w:lang w:val="sr-Cyrl-RS"/>
        </w:rPr>
        <w:t xml:space="preserve"> </w:t>
      </w:r>
      <w:proofErr w:type="spellStart"/>
      <w:r>
        <w:t>конфер</w:t>
      </w:r>
      <w:proofErr w:type="spellEnd"/>
      <w:r>
        <w:rPr>
          <w:lang w:val="sr-Cyrl-RS"/>
        </w:rPr>
        <w:t>е</w:t>
      </w:r>
      <w:proofErr w:type="spellStart"/>
      <w:r>
        <w:t>нција</w:t>
      </w:r>
      <w:proofErr w:type="spellEnd"/>
      <w:r>
        <w:t xml:space="preserve">. </w:t>
      </w:r>
      <w:proofErr w:type="spellStart"/>
      <w:r>
        <w:t>Такође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</w:t>
      </w:r>
      <w:proofErr w:type="spellStart"/>
      <w:r>
        <w:t>сношења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Ко</w:t>
      </w:r>
      <w:proofErr w:type="spellEnd"/>
      <w:r>
        <w:rPr>
          <w:lang w:val="sr-Cyrl-RS"/>
        </w:rPr>
        <w:t>н</w:t>
      </w:r>
      <w:proofErr w:type="spellStart"/>
      <w:r>
        <w:t>ференције</w:t>
      </w:r>
      <w:proofErr w:type="spellEnd"/>
      <w:r>
        <w:rPr>
          <w:lang w:val="sr-Cyrl-RS"/>
        </w:rP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>.</w:t>
      </w:r>
    </w:p>
    <w:p w14:paraId="7A530162" w14:textId="09C92C29" w:rsidR="00780779" w:rsidRPr="00136288" w:rsidRDefault="00780779" w:rsidP="00780779">
      <w:pPr>
        <w:rPr>
          <w:lang w:val="sr-Cyrl-RS"/>
        </w:rPr>
      </w:pPr>
      <w:r>
        <w:tab/>
      </w:r>
      <w:proofErr w:type="spellStart"/>
      <w:r>
        <w:t>Чла</w:t>
      </w:r>
      <w:proofErr w:type="spellEnd"/>
      <w:r>
        <w:rPr>
          <w:lang w:val="sr-Cyrl-RS"/>
        </w:rPr>
        <w:t>н</w:t>
      </w:r>
      <w:r>
        <w:t xml:space="preserve"> 11. </w:t>
      </w:r>
      <w:proofErr w:type="spellStart"/>
      <w:r>
        <w:t>Поштовање</w:t>
      </w:r>
      <w:proofErr w:type="spellEnd"/>
      <w:r>
        <w:t xml:space="preserve"> </w:t>
      </w:r>
      <w:proofErr w:type="spellStart"/>
      <w:r>
        <w:t>одредби</w:t>
      </w:r>
      <w:proofErr w:type="spellEnd"/>
    </w:p>
    <w:p w14:paraId="20BE5C5D" w14:textId="6F8B0A13" w:rsidR="00780779" w:rsidRDefault="00780779" w:rsidP="00780779">
      <w:r>
        <w:tab/>
      </w:r>
      <w:proofErr w:type="spellStart"/>
      <w:r>
        <w:t>Овим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</w:t>
      </w:r>
      <w:proofErr w:type="spellStart"/>
      <w:r>
        <w:t>уређује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обезбеђивање</w:t>
      </w:r>
      <w:proofErr w:type="spellEnd"/>
      <w:r>
        <w:t xml:space="preserve"> </w:t>
      </w:r>
      <w:proofErr w:type="spellStart"/>
      <w:r>
        <w:t>поштовања</w:t>
      </w:r>
      <w:proofErr w:type="spellEnd"/>
      <w:r>
        <w:t xml:space="preserve"> и </w:t>
      </w:r>
      <w:proofErr w:type="spellStart"/>
      <w:r>
        <w:t>примене</w:t>
      </w:r>
      <w:proofErr w:type="spellEnd"/>
      <w:r>
        <w:t xml:space="preserve"> </w:t>
      </w:r>
      <w:proofErr w:type="spellStart"/>
      <w:r>
        <w:t>одредаба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>.</w:t>
      </w:r>
      <w:r>
        <w:rPr>
          <w:lang w:val="sr-Cyrl-RS"/>
        </w:rPr>
        <w:t xml:space="preserve"> </w:t>
      </w:r>
      <w:proofErr w:type="spellStart"/>
      <w:r>
        <w:t>Високе</w:t>
      </w:r>
      <w:proofErr w:type="spellEnd"/>
      <w:r>
        <w:t xml:space="preserve"> </w:t>
      </w:r>
      <w:proofErr w:type="spellStart"/>
      <w:r>
        <w:t>уговорне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обав</w:t>
      </w:r>
      <w:proofErr w:type="spellEnd"/>
      <w:r>
        <w:rPr>
          <w:lang w:val="sr-Cyrl-RS"/>
        </w:rPr>
        <w:t>е</w:t>
      </w:r>
      <w:proofErr w:type="spellStart"/>
      <w:r>
        <w:t>зују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обезбеде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одговарајућих</w:t>
      </w:r>
      <w:proofErr w:type="spellEnd"/>
      <w:r>
        <w:t xml:space="preserve"> </w:t>
      </w:r>
      <w:proofErr w:type="spellStart"/>
      <w:r>
        <w:t>упутстава</w:t>
      </w:r>
      <w:proofErr w:type="spellEnd"/>
      <w:r>
        <w:t xml:space="preserve"> и</w:t>
      </w:r>
      <w:r>
        <w:rPr>
          <w:lang w:val="sr-Cyrl-RS"/>
        </w:rPr>
        <w:t xml:space="preserve"> </w:t>
      </w:r>
      <w:proofErr w:type="spellStart"/>
      <w:r>
        <w:t>оперативних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</w:t>
      </w:r>
      <w:proofErr w:type="spellStart"/>
      <w:r>
        <w:t>оружане</w:t>
      </w:r>
      <w:proofErr w:type="spellEnd"/>
      <w:r>
        <w:t xml:space="preserve"> </w:t>
      </w:r>
      <w:proofErr w:type="spellStart"/>
      <w:r>
        <w:t>снаге</w:t>
      </w:r>
      <w:proofErr w:type="spellEnd"/>
      <w:r>
        <w:t xml:space="preserve"> и </w:t>
      </w:r>
      <w:proofErr w:type="spellStart"/>
      <w:r>
        <w:t>релевантне</w:t>
      </w:r>
      <w:proofErr w:type="spellEnd"/>
      <w:r>
        <w:t xml:space="preserve"> </w:t>
      </w:r>
      <w:proofErr w:type="spellStart"/>
      <w:r>
        <w:t>органе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одговарајућу</w:t>
      </w:r>
      <w:proofErr w:type="spellEnd"/>
      <w:r>
        <w:rPr>
          <w:lang w:val="sr-Cyrl-RS"/>
        </w:rPr>
        <w:t xml:space="preserve"> </w:t>
      </w:r>
      <w:proofErr w:type="spellStart"/>
      <w:r>
        <w:t>обуку</w:t>
      </w:r>
      <w:proofErr w:type="spellEnd"/>
      <w:r>
        <w:t xml:space="preserve"> </w:t>
      </w:r>
      <w:proofErr w:type="spellStart"/>
      <w:r>
        <w:t>особља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примене</w:t>
      </w:r>
      <w:proofErr w:type="spellEnd"/>
      <w:r>
        <w:t xml:space="preserve"> </w:t>
      </w:r>
      <w:proofErr w:type="spellStart"/>
      <w:r>
        <w:t>одредаба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. </w:t>
      </w:r>
      <w:proofErr w:type="spellStart"/>
      <w:r>
        <w:t>Такође</w:t>
      </w:r>
      <w:proofErr w:type="spellEnd"/>
      <w:r>
        <w:t xml:space="preserve">,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сс</w:t>
      </w:r>
      <w:proofErr w:type="spellEnd"/>
      <w:r>
        <w:t xml:space="preserve"> </w:t>
      </w:r>
      <w:proofErr w:type="spellStart"/>
      <w:r>
        <w:t>обавсза</w:t>
      </w:r>
      <w:proofErr w:type="spellEnd"/>
      <w:r>
        <w:t xml:space="preserve"> </w:t>
      </w:r>
      <w:proofErr w:type="spellStart"/>
      <w:r>
        <w:t>међусобних</w:t>
      </w:r>
      <w:proofErr w:type="spellEnd"/>
      <w:r>
        <w:rPr>
          <w:lang w:val="sr-Cyrl-RS"/>
        </w:rPr>
        <w:t xml:space="preserve"> </w:t>
      </w:r>
      <w:proofErr w:type="spellStart"/>
      <w:r>
        <w:t>консултација</w:t>
      </w:r>
      <w:proofErr w:type="spellEnd"/>
      <w:r>
        <w:t xml:space="preserve"> и </w:t>
      </w:r>
      <w:proofErr w:type="spellStart"/>
      <w:r>
        <w:t>сарадње</w:t>
      </w:r>
      <w:proofErr w:type="spellEnd"/>
      <w:r>
        <w:t xml:space="preserve"> </w:t>
      </w:r>
      <w:proofErr w:type="spellStart"/>
      <w:r>
        <w:t>Високих</w:t>
      </w:r>
      <w:proofErr w:type="spellEnd"/>
      <w:r>
        <w:t xml:space="preserve"> </w:t>
      </w:r>
      <w:proofErr w:type="spellStart"/>
      <w:r>
        <w:t>уговорних</w:t>
      </w:r>
      <w:proofErr w:type="spellEnd"/>
      <w:r>
        <w:t xml:space="preserve"> </w:t>
      </w:r>
      <w:proofErr w:type="spellStart"/>
      <w:r>
        <w:t>страиа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решавања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настати</w:t>
      </w:r>
      <w:proofErr w:type="spellEnd"/>
      <w:r>
        <w:rPr>
          <w:lang w:val="sr-Cyrl-RS"/>
        </w:rPr>
        <w:t xml:space="preserve"> </w:t>
      </w:r>
      <w:r>
        <w:t xml:space="preserve">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тумачењем</w:t>
      </w:r>
      <w:proofErr w:type="spellEnd"/>
      <w:r>
        <w:t xml:space="preserve"> и </w:t>
      </w:r>
      <w:proofErr w:type="spellStart"/>
      <w:r>
        <w:t>применом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билатералне</w:t>
      </w:r>
      <w:proofErr w:type="spellEnd"/>
      <w:r>
        <w:t xml:space="preserve"> </w:t>
      </w:r>
      <w:proofErr w:type="spellStart"/>
      <w:r>
        <w:t>консултације</w:t>
      </w:r>
      <w:proofErr w:type="spellEnd"/>
      <w:r>
        <w:t xml:space="preserve"> и</w:t>
      </w:r>
      <w:r>
        <w:rPr>
          <w:lang w:val="sr-Cyrl-RS"/>
        </w:rPr>
        <w:t xml:space="preserve"> </w:t>
      </w:r>
      <w:proofErr w:type="spellStart"/>
      <w:r>
        <w:t>коришћење</w:t>
      </w:r>
      <w:proofErr w:type="spellEnd"/>
      <w:r>
        <w:t xml:space="preserve"> </w:t>
      </w:r>
      <w:proofErr w:type="spellStart"/>
      <w:r>
        <w:t>одговарајућих</w:t>
      </w:r>
      <w:proofErr w:type="spellEnd"/>
      <w:r>
        <w:t xml:space="preserve"> </w:t>
      </w:r>
      <w:proofErr w:type="spellStart"/>
      <w:r>
        <w:t>међународних</w:t>
      </w:r>
      <w:proofErr w:type="spellEnd"/>
      <w:r>
        <w:t xml:space="preserve"> </w:t>
      </w:r>
      <w:proofErr w:type="spellStart"/>
      <w:r>
        <w:t>механизама</w:t>
      </w:r>
      <w:proofErr w:type="spellEnd"/>
      <w:r>
        <w:t>.</w:t>
      </w:r>
    </w:p>
    <w:p w14:paraId="440E6659" w14:textId="77777777" w:rsidR="00780779" w:rsidRDefault="00780779" w:rsidP="00780779"/>
    <w:p w14:paraId="41EA19D3" w14:textId="18DCE718" w:rsidR="00780779" w:rsidRDefault="00780779" w:rsidP="00780779">
      <w:r>
        <w:lastRenderedPageBreak/>
        <w:t xml:space="preserve"> </w:t>
      </w:r>
      <w:r>
        <w:tab/>
      </w:r>
      <w:proofErr w:type="spellStart"/>
      <w:r>
        <w:t>Технички</w:t>
      </w:r>
      <w:proofErr w:type="spellEnd"/>
      <w:r>
        <w:t xml:space="preserve"> </w:t>
      </w:r>
      <w:proofErr w:type="spellStart"/>
      <w:r>
        <w:t>прилог</w:t>
      </w:r>
      <w:proofErr w:type="spellEnd"/>
      <w:r>
        <w:t xml:space="preserve"> </w:t>
      </w:r>
      <w:proofErr w:type="spellStart"/>
      <w:r>
        <w:t>садржи</w:t>
      </w:r>
      <w:proofErr w:type="spellEnd"/>
      <w:r>
        <w:t xml:space="preserve"> </w:t>
      </w:r>
      <w:proofErr w:type="spellStart"/>
      <w:r>
        <w:t>предлоге</w:t>
      </w:r>
      <w:proofErr w:type="spellEnd"/>
      <w:r>
        <w:t xml:space="preserve"> </w:t>
      </w:r>
      <w:proofErr w:type="spellStart"/>
      <w:r>
        <w:t>најбољих</w:t>
      </w:r>
      <w:proofErr w:type="spellEnd"/>
      <w:r>
        <w:t xml:space="preserve"> </w:t>
      </w:r>
      <w:proofErr w:type="spellStart"/>
      <w:r>
        <w:t>пракси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остваривање</w:t>
      </w:r>
      <w:proofErr w:type="spellEnd"/>
      <w:r>
        <w:t xml:space="preserve"> </w:t>
      </w:r>
      <w:proofErr w:type="spellStart"/>
      <w:r>
        <w:t>циљева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r>
        <w:rPr>
          <w:lang w:val="sr-Cyrl-RS"/>
        </w:rPr>
        <w:t xml:space="preserve"> </w:t>
      </w:r>
      <w:r>
        <w:t xml:space="preserve">4, 5. и 9. </w:t>
      </w:r>
      <w:proofErr w:type="spellStart"/>
      <w:r>
        <w:t>Протокола</w:t>
      </w:r>
      <w:proofErr w:type="spell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примењују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добровољној</w:t>
      </w:r>
      <w:proofErr w:type="spellEnd"/>
      <w:r>
        <w:t xml:space="preserve"> </w:t>
      </w:r>
      <w:proofErr w:type="spellStart"/>
      <w:r>
        <w:t>основи</w:t>
      </w:r>
      <w:proofErr w:type="spellEnd"/>
      <w:r>
        <w:t xml:space="preserve">. </w:t>
      </w:r>
      <w:proofErr w:type="spellStart"/>
      <w:r>
        <w:t>Прилогом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ближс</w:t>
      </w:r>
      <w:proofErr w:type="spellEnd"/>
      <w:r>
        <w:t xml:space="preserve"> </w:t>
      </w:r>
      <w:proofErr w:type="spellStart"/>
      <w:r>
        <w:t>указује</w:t>
      </w:r>
      <w:proofErr w:type="spellEnd"/>
      <w:r>
        <w:rPr>
          <w:lang w:val="sr-Cyrl-RS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најбоље</w:t>
      </w:r>
      <w:proofErr w:type="spellEnd"/>
      <w:r>
        <w:t xml:space="preserve"> </w:t>
      </w:r>
      <w:proofErr w:type="spellStart"/>
      <w:r>
        <w:t>праксе</w:t>
      </w:r>
      <w:proofErr w:type="spellEnd"/>
      <w:r>
        <w:t xml:space="preserve"> у </w:t>
      </w:r>
      <w:proofErr w:type="spellStart"/>
      <w:r>
        <w:t>погледу</w:t>
      </w:r>
      <w:proofErr w:type="spellEnd"/>
      <w:r>
        <w:t xml:space="preserve"> </w:t>
      </w:r>
      <w:r w:rsidR="00136288">
        <w:rPr>
          <w:lang w:val="sr-Cyrl-RS"/>
        </w:rPr>
        <w:t>е</w:t>
      </w:r>
      <w:proofErr w:type="spellStart"/>
      <w:r>
        <w:t>видентирања</w:t>
      </w:r>
      <w:proofErr w:type="spellEnd"/>
      <w:r>
        <w:t xml:space="preserve">, </w:t>
      </w:r>
      <w:proofErr w:type="spellStart"/>
      <w:r>
        <w:t>чувања</w:t>
      </w:r>
      <w:proofErr w:type="spellEnd"/>
      <w:r>
        <w:t xml:space="preserve"> и </w:t>
      </w:r>
      <w:proofErr w:type="spellStart"/>
      <w:r>
        <w:t>саопштавања</w:t>
      </w:r>
      <w:proofErr w:type="spellEnd"/>
      <w:r>
        <w:t xml:space="preserve"> </w:t>
      </w:r>
      <w:proofErr w:type="spellStart"/>
      <w:r>
        <w:t>информа</w:t>
      </w:r>
      <w:proofErr w:type="spellEnd"/>
      <w:r w:rsidR="00136288">
        <w:rPr>
          <w:lang w:val="sr-Cyrl-RS"/>
        </w:rPr>
        <w:t>ц</w:t>
      </w:r>
      <w:proofErr w:type="spellStart"/>
      <w:r>
        <w:t>ија</w:t>
      </w:r>
      <w:proofErr w:type="spellEnd"/>
      <w:r>
        <w:t xml:space="preserve"> о</w:t>
      </w:r>
      <w:r>
        <w:rPr>
          <w:lang w:val="sr-Cyrl-RS"/>
        </w:rPr>
        <w:t xml:space="preserve"> </w:t>
      </w:r>
      <w:proofErr w:type="spellStart"/>
      <w:r>
        <w:t>неексплодираним</w:t>
      </w:r>
      <w:proofErr w:type="spellEnd"/>
      <w:r>
        <w:t xml:space="preserve"> и </w:t>
      </w:r>
      <w:proofErr w:type="spellStart"/>
      <w:r>
        <w:t>нануштеним</w:t>
      </w:r>
      <w:proofErr w:type="spellEnd"/>
      <w:r>
        <w:t xml:space="preserve"> </w:t>
      </w:r>
      <w:proofErr w:type="spellStart"/>
      <w:r>
        <w:t>експлозивним</w:t>
      </w:r>
      <w:proofErr w:type="spellEnd"/>
      <w:r>
        <w:t xml:space="preserve"> </w:t>
      </w:r>
      <w:proofErr w:type="spellStart"/>
      <w:r>
        <w:t>средствима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у </w:t>
      </w:r>
      <w:proofErr w:type="spellStart"/>
      <w:r>
        <w:t>погледу</w:t>
      </w:r>
      <w:proofErr w:type="spellEnd"/>
      <w:r>
        <w:t xml:space="preserve"> </w:t>
      </w:r>
      <w:proofErr w:type="spellStart"/>
      <w:r>
        <w:t>упозоравања</w:t>
      </w:r>
      <w:proofErr w:type="spellEnd"/>
      <w:r>
        <w:t xml:space="preserve"> и</w:t>
      </w:r>
      <w:r>
        <w:rPr>
          <w:lang w:val="sr-Cyrl-RS"/>
        </w:rPr>
        <w:t xml:space="preserve"> </w:t>
      </w:r>
      <w:proofErr w:type="spellStart"/>
      <w:r>
        <w:t>едукације</w:t>
      </w:r>
      <w:proofErr w:type="spellEnd"/>
      <w:r>
        <w:t xml:space="preserve"> </w:t>
      </w:r>
      <w:proofErr w:type="spellStart"/>
      <w:r>
        <w:t>цивилног</w:t>
      </w:r>
      <w:proofErr w:type="spellEnd"/>
      <w:r>
        <w:t xml:space="preserve"> </w:t>
      </w:r>
      <w:proofErr w:type="spellStart"/>
      <w:r>
        <w:t>становништва</w:t>
      </w:r>
      <w:proofErr w:type="spellEnd"/>
      <w:r>
        <w:t xml:space="preserve"> о </w:t>
      </w:r>
      <w:proofErr w:type="spellStart"/>
      <w:r>
        <w:t>ризицима</w:t>
      </w:r>
      <w:proofErr w:type="spellEnd"/>
      <w:r>
        <w:t xml:space="preserve">, </w:t>
      </w:r>
      <w:proofErr w:type="spellStart"/>
      <w:r>
        <w:t>обел</w:t>
      </w:r>
      <w:proofErr w:type="spellEnd"/>
      <w:r w:rsidR="00136288">
        <w:rPr>
          <w:lang w:val="sr-Cyrl-RS"/>
        </w:rPr>
        <w:t>е</w:t>
      </w:r>
      <w:proofErr w:type="spellStart"/>
      <w:r>
        <w:t>жавања</w:t>
      </w:r>
      <w:proofErr w:type="spellEnd"/>
      <w:r>
        <w:t xml:space="preserve">, </w:t>
      </w:r>
      <w:proofErr w:type="spellStart"/>
      <w:r>
        <w:t>ограђивања</w:t>
      </w:r>
      <w:proofErr w:type="spellEnd"/>
      <w:r>
        <w:t xml:space="preserve"> и </w:t>
      </w:r>
      <w:proofErr w:type="spellStart"/>
      <w:r>
        <w:t>надзора</w:t>
      </w:r>
      <w:proofErr w:type="spellEnd"/>
      <w:r>
        <w:rPr>
          <w:lang w:val="sr-Cyrl-RS"/>
        </w:rPr>
        <w:t xml:space="preserve"> </w:t>
      </w:r>
      <w:proofErr w:type="spellStart"/>
      <w:r>
        <w:t>угрожених</w:t>
      </w:r>
      <w:proofErr w:type="spellEnd"/>
      <w:r>
        <w:t xml:space="preserve"> </w:t>
      </w:r>
      <w:proofErr w:type="spellStart"/>
      <w:r>
        <w:t>подручја</w:t>
      </w:r>
      <w:proofErr w:type="spellEnd"/>
      <w:r>
        <w:t xml:space="preserve">. </w:t>
      </w:r>
      <w:proofErr w:type="spellStart"/>
      <w:r>
        <w:t>Посебан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Техничког</w:t>
      </w:r>
      <w:proofErr w:type="spellEnd"/>
      <w:r>
        <w:t xml:space="preserve"> </w:t>
      </w:r>
      <w:proofErr w:type="spellStart"/>
      <w:r>
        <w:t>прилога</w:t>
      </w:r>
      <w:proofErr w:type="spellEnd"/>
      <w:r>
        <w:t xml:space="preserve"> </w:t>
      </w:r>
      <w:proofErr w:type="spellStart"/>
      <w:r>
        <w:t>односи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опште</w:t>
      </w:r>
      <w:proofErr w:type="spellEnd"/>
      <w:r>
        <w:t xml:space="preserve"> </w:t>
      </w:r>
      <w:proofErr w:type="spellStart"/>
      <w:r>
        <w:t>превентивне</w:t>
      </w:r>
      <w:proofErr w:type="spellEnd"/>
      <w:r>
        <w:t xml:space="preserve"> </w:t>
      </w:r>
      <w:proofErr w:type="spellStart"/>
      <w:r>
        <w:t>мере</w:t>
      </w:r>
      <w:proofErr w:type="spellEnd"/>
      <w:r>
        <w:rPr>
          <w:lang w:val="sr-Cyrl-RS"/>
        </w:rPr>
        <w:t xml:space="preserve"> </w:t>
      </w:r>
      <w:proofErr w:type="spellStart"/>
      <w:r>
        <w:t>усмерене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смањење</w:t>
      </w:r>
      <w:proofErr w:type="spellEnd"/>
      <w:r>
        <w:t xml:space="preserve">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настанка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остатака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 xml:space="preserve">, </w:t>
      </w:r>
      <w:proofErr w:type="spellStart"/>
      <w:r>
        <w:t>кроз</w:t>
      </w:r>
      <w:proofErr w:type="spellEnd"/>
      <w:r>
        <w:t xml:space="preserve"> </w:t>
      </w:r>
      <w:proofErr w:type="spellStart"/>
      <w:r>
        <w:t>унапређење</w:t>
      </w:r>
      <w:proofErr w:type="spellEnd"/>
      <w:r>
        <w:rPr>
          <w:lang w:val="sr-Cyrl-RS"/>
        </w:rPr>
        <w:t xml:space="preserve"> </w:t>
      </w:r>
      <w:proofErr w:type="spellStart"/>
      <w:r>
        <w:t>поузданости</w:t>
      </w:r>
      <w:proofErr w:type="spellEnd"/>
      <w:r>
        <w:t xml:space="preserve"> </w:t>
      </w:r>
      <w:proofErr w:type="spellStart"/>
      <w:r>
        <w:t>експлозивних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у </w:t>
      </w:r>
      <w:proofErr w:type="spellStart"/>
      <w:r>
        <w:t>различитим</w:t>
      </w:r>
      <w:proofErr w:type="spellEnd"/>
      <w:r>
        <w:t xml:space="preserve"> </w:t>
      </w:r>
      <w:proofErr w:type="spellStart"/>
      <w:r>
        <w:t>фазама</w:t>
      </w:r>
      <w:proofErr w:type="spellEnd"/>
      <w:r>
        <w:t xml:space="preserve"> </w:t>
      </w:r>
      <w:proofErr w:type="spellStart"/>
      <w:r>
        <w:t>њиховог</w:t>
      </w:r>
      <w:proofErr w:type="spellEnd"/>
      <w:r>
        <w:t xml:space="preserve"> </w:t>
      </w:r>
      <w:proofErr w:type="spellStart"/>
      <w:r>
        <w:t>животног</w:t>
      </w:r>
      <w:proofErr w:type="spellEnd"/>
      <w:r>
        <w:t xml:space="preserve"> </w:t>
      </w:r>
      <w:proofErr w:type="spellStart"/>
      <w:r>
        <w:t>циклуса</w:t>
      </w:r>
      <w:proofErr w:type="spellEnd"/>
      <w:r>
        <w:t>,</w:t>
      </w:r>
      <w:r>
        <w:rPr>
          <w:lang w:val="sr-Cyrl-RS"/>
        </w:rPr>
        <w:t xml:space="preserve">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производњу</w:t>
      </w:r>
      <w:proofErr w:type="spellEnd"/>
      <w:r>
        <w:t xml:space="preserve">, </w:t>
      </w:r>
      <w:proofErr w:type="spellStart"/>
      <w:r>
        <w:t>складиштење</w:t>
      </w:r>
      <w:proofErr w:type="spellEnd"/>
      <w:r>
        <w:t xml:space="preserve">, </w:t>
      </w:r>
      <w:proofErr w:type="spellStart"/>
      <w:r>
        <w:t>транспорт</w:t>
      </w:r>
      <w:proofErr w:type="spellEnd"/>
      <w:r>
        <w:t xml:space="preserve">, </w:t>
      </w:r>
      <w:proofErr w:type="spellStart"/>
      <w:r>
        <w:t>испитивање</w:t>
      </w:r>
      <w:proofErr w:type="spellEnd"/>
      <w:r>
        <w:t xml:space="preserve">, </w:t>
      </w:r>
      <w:proofErr w:type="spellStart"/>
      <w:r>
        <w:t>обуку</w:t>
      </w:r>
      <w:proofErr w:type="spellEnd"/>
      <w:r>
        <w:t xml:space="preserve"> </w:t>
      </w:r>
      <w:proofErr w:type="spellStart"/>
      <w:r>
        <w:t>особља</w:t>
      </w:r>
      <w:proofErr w:type="spellEnd"/>
      <w:r>
        <w:t xml:space="preserve"> и </w:t>
      </w:r>
      <w:proofErr w:type="spellStart"/>
      <w:r>
        <w:t>трансфер</w:t>
      </w:r>
      <w:proofErr w:type="spellEnd"/>
      <w:r>
        <w:t>.</w:t>
      </w:r>
    </w:p>
    <w:p w14:paraId="52A45210" w14:textId="0410501B" w:rsidR="00780779" w:rsidRDefault="00780779" w:rsidP="00780779">
      <w:pPr>
        <w:rPr>
          <w:b/>
        </w:rPr>
      </w:pPr>
      <w:r w:rsidRPr="00CF6B02">
        <w:rPr>
          <w:b/>
        </w:rPr>
        <w:t>IV. РАЗЛОЗИ ЗА ДОНОШЕЊЕ ЗАКОНА ПО ХИТНОМ ПОСТУПКУ</w:t>
      </w:r>
    </w:p>
    <w:p w14:paraId="1505586E" w14:textId="77777777" w:rsidR="00780779" w:rsidRDefault="00780779" w:rsidP="00780779">
      <w:r>
        <w:tab/>
      </w:r>
      <w:proofErr w:type="spellStart"/>
      <w:r>
        <w:t>Предлаже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r>
        <w:rPr>
          <w:lang w:val="sr-Cyrl-RS"/>
        </w:rPr>
        <w:t>п</w:t>
      </w:r>
      <w:r>
        <w:t xml:space="preserve">o </w:t>
      </w:r>
      <w:proofErr w:type="spellStart"/>
      <w:r>
        <w:t>хитном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167.</w:t>
      </w:r>
      <w:r>
        <w:rPr>
          <w:lang w:val="sr-Cyrl-RS"/>
        </w:rPr>
        <w:t xml:space="preserve"> </w:t>
      </w:r>
      <w:proofErr w:type="spellStart"/>
      <w:r>
        <w:t>Послов</w:t>
      </w:r>
      <w:proofErr w:type="spellEnd"/>
      <w:r>
        <w:rPr>
          <w:lang w:val="sr-Cyrl-RS"/>
        </w:rPr>
        <w:t>н</w:t>
      </w:r>
      <w:proofErr w:type="spellStart"/>
      <w:r>
        <w:t>ика</w:t>
      </w:r>
      <w:proofErr w:type="spellEnd"/>
      <w:r>
        <w:t xml:space="preserve"> </w:t>
      </w:r>
      <w:proofErr w:type="spellStart"/>
      <w:r>
        <w:t>Народне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PC</w:t>
      </w:r>
      <w:r>
        <w:rPr>
          <w:bCs/>
          <w:color w:val="000000"/>
          <w:lang w:val="sr-Cyrl-CS" w:eastAsia="sr-Latn-CS"/>
        </w:rPr>
        <w:t>”</w:t>
      </w:r>
      <w:r>
        <w:t xml:space="preserve">, </w:t>
      </w:r>
      <w:proofErr w:type="spellStart"/>
      <w:r>
        <w:t>број</w:t>
      </w:r>
      <w:proofErr w:type="spellEnd"/>
      <w:r>
        <w:t xml:space="preserve"> 20/12), </w:t>
      </w:r>
      <w:proofErr w:type="spellStart"/>
      <w:r>
        <w:t>имајући</w:t>
      </w:r>
      <w:proofErr w:type="spellEnd"/>
      <w:r>
        <w:t xml:space="preserve"> у </w:t>
      </w:r>
      <w:proofErr w:type="spellStart"/>
      <w:r>
        <w:t>виду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rPr>
          <w:lang w:val="sr-Cyrl-RS"/>
        </w:rPr>
        <w:t xml:space="preserve"> </w:t>
      </w:r>
      <w:proofErr w:type="spellStart"/>
      <w:r>
        <w:t>овај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 </w:t>
      </w:r>
      <w:proofErr w:type="spellStart"/>
      <w:r>
        <w:t>усваја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испуњавања</w:t>
      </w:r>
      <w:proofErr w:type="spellEnd"/>
      <w:r>
        <w:t xml:space="preserve"> </w:t>
      </w:r>
      <w:proofErr w:type="spellStart"/>
      <w:r>
        <w:t>међународне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>.</w:t>
      </w:r>
    </w:p>
    <w:p w14:paraId="30FB5910" w14:textId="52C01B7D" w:rsidR="00780779" w:rsidRPr="00CF6B02" w:rsidRDefault="00780779" w:rsidP="00780779">
      <w:pPr>
        <w:rPr>
          <w:b/>
        </w:rPr>
      </w:pPr>
      <w:r w:rsidRPr="00CF6B02">
        <w:rPr>
          <w:b/>
        </w:rPr>
        <w:t>V. ОЦЕНА ПОТРЕБНИХ ФИНА</w:t>
      </w:r>
      <w:r w:rsidR="001A5C61">
        <w:rPr>
          <w:b/>
          <w:lang w:val="sr-Cyrl-RS"/>
        </w:rPr>
        <w:t>Н</w:t>
      </w:r>
      <w:r w:rsidRPr="00CF6B02">
        <w:rPr>
          <w:b/>
        </w:rPr>
        <w:t>СИЈСКИХ СРЕДСТАВА ЗА СПРОВОЂЕЊЕ ЗАКОНА</w:t>
      </w:r>
    </w:p>
    <w:p w14:paraId="1BA82F6D" w14:textId="77777777" w:rsidR="00780779" w:rsidRDefault="00780779" w:rsidP="00780779">
      <w:r>
        <w:tab/>
      </w:r>
      <w:proofErr w:type="spellStart"/>
      <w:r>
        <w:t>За</w:t>
      </w:r>
      <w:proofErr w:type="spellEnd"/>
      <w:r>
        <w:t xml:space="preserve"> </w:t>
      </w:r>
      <w:proofErr w:type="spellStart"/>
      <w:r>
        <w:t>спровођење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акта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потребна</w:t>
      </w:r>
      <w:proofErr w:type="spellEnd"/>
      <w:r>
        <w:t xml:space="preserve"> </w:t>
      </w:r>
      <w:proofErr w:type="spellStart"/>
      <w:r>
        <w:t>финансијска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>.</w:t>
      </w:r>
    </w:p>
    <w:p w14:paraId="1E302C2F" w14:textId="77777777" w:rsidR="00780779" w:rsidRPr="00126D43" w:rsidRDefault="00780779" w:rsidP="00780779">
      <w:pPr>
        <w:rPr>
          <w:lang w:val="sr-Cyrl-RS"/>
        </w:rPr>
      </w:pPr>
    </w:p>
    <w:p w14:paraId="391BDAC5" w14:textId="77777777" w:rsidR="00780779" w:rsidRDefault="00780779" w:rsidP="00780779"/>
    <w:p w14:paraId="29CF3A9B" w14:textId="103BE2AB" w:rsidR="00597F02" w:rsidRPr="00780779" w:rsidRDefault="00597F02" w:rsidP="00780779"/>
    <w:sectPr w:rsidR="00597F02" w:rsidRPr="00780779" w:rsidSect="00494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247" w:bottom="1021" w:left="124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9F1D5" w14:textId="77777777" w:rsidR="003479AE" w:rsidRDefault="003479AE">
      <w:pPr>
        <w:spacing w:after="0"/>
      </w:pPr>
      <w:r>
        <w:separator/>
      </w:r>
    </w:p>
  </w:endnote>
  <w:endnote w:type="continuationSeparator" w:id="0">
    <w:p w14:paraId="4C71858A" w14:textId="77777777" w:rsidR="003479AE" w:rsidRDefault="00347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B6BA" w14:textId="77777777" w:rsidR="00494CA2" w:rsidRDefault="00494C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3AD0" w14:textId="77777777" w:rsidR="00494CA2" w:rsidRDefault="00494C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F8C7" w14:textId="77777777" w:rsidR="00494CA2" w:rsidRDefault="00494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8185D" w14:textId="77777777" w:rsidR="003479AE" w:rsidRDefault="003479AE">
      <w:pPr>
        <w:spacing w:after="0"/>
      </w:pPr>
      <w:r>
        <w:separator/>
      </w:r>
    </w:p>
  </w:footnote>
  <w:footnote w:type="continuationSeparator" w:id="0">
    <w:p w14:paraId="502272D4" w14:textId="77777777" w:rsidR="003479AE" w:rsidRDefault="00347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AF70" w14:textId="77777777" w:rsidR="00494CA2" w:rsidRDefault="00494CA2" w:rsidP="000558B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4530FCF" w14:textId="77777777" w:rsidR="00494CA2" w:rsidRDefault="00494C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817A1" w14:textId="1D43248C" w:rsidR="00494CA2" w:rsidRDefault="00494CA2" w:rsidP="000558B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6288">
      <w:rPr>
        <w:rStyle w:val="PageNumber"/>
        <w:noProof/>
      </w:rPr>
      <w:t>3</w:t>
    </w:r>
    <w:r>
      <w:rPr>
        <w:rStyle w:val="PageNumber"/>
      </w:rPr>
      <w:fldChar w:fldCharType="end"/>
    </w:r>
  </w:p>
  <w:p w14:paraId="7D8373BB" w14:textId="77777777" w:rsidR="00684027" w:rsidRDefault="00684027">
    <w:pPr>
      <w:rPr>
        <w:sz w:val="2"/>
        <w:szCs w:val="2"/>
        <w:lang w:eastAsia="sr-Latn-RS"/>
      </w:rPr>
    </w:pPr>
    <w:r>
      <w:rPr>
        <w:noProof/>
        <w:lang w:val="en-US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0069EDCC" wp14:editId="7AD45A16">
              <wp:simplePos x="0" y="0"/>
              <wp:positionH relativeFrom="page">
                <wp:posOffset>889000</wp:posOffset>
              </wp:positionH>
              <wp:positionV relativeFrom="page">
                <wp:posOffset>1513205</wp:posOffset>
              </wp:positionV>
              <wp:extent cx="49530" cy="109220"/>
              <wp:effectExtent l="3175" t="0" r="190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90F9ED" w14:textId="77777777" w:rsidR="00684027" w:rsidRDefault="00684027">
                          <w:pPr>
                            <w:pStyle w:val="Headerorfooter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69ED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0pt;margin-top:119.15pt;width:3.9pt;height:8.6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" filled="f" stroked="f">
              <v:textbox style="mso-fit-shape-to-text:t" inset="0,0,0,0">
                <w:txbxContent>
                  <w:p w14:paraId="3F90F9ED" w14:textId="77777777" w:rsidR="00684027" w:rsidRDefault="00684027">
                    <w:pPr>
                      <w:pStyle w:val="Headerorfooter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065" w14:textId="77777777" w:rsidR="00494CA2" w:rsidRDefault="00494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7"/>
    <w:multiLevelType w:val="multilevel"/>
    <w:tmpl w:val="615691D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" w15:restartNumberingAfterBreak="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 w15:restartNumberingAfterBreak="0">
    <w:nsid w:val="0000001D"/>
    <w:multiLevelType w:val="multilevel"/>
    <w:tmpl w:val="0000001C"/>
    <w:lvl w:ilvl="0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 w15:restartNumberingAfterBreak="0">
    <w:nsid w:val="0000001F"/>
    <w:multiLevelType w:val="multilevel"/>
    <w:tmpl w:val="0000001E"/>
    <w:lvl w:ilvl="0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7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10F412B1"/>
    <w:multiLevelType w:val="hybridMultilevel"/>
    <w:tmpl w:val="630C1A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8C76E4"/>
    <w:multiLevelType w:val="hybridMultilevel"/>
    <w:tmpl w:val="C34CE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02260"/>
    <w:multiLevelType w:val="hybridMultilevel"/>
    <w:tmpl w:val="099604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24BC5"/>
    <w:multiLevelType w:val="hybridMultilevel"/>
    <w:tmpl w:val="16C4A53A"/>
    <w:lvl w:ilvl="0" w:tplc="6E0C28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01520"/>
    <w:multiLevelType w:val="hybridMultilevel"/>
    <w:tmpl w:val="538A4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02C75"/>
    <w:multiLevelType w:val="hybridMultilevel"/>
    <w:tmpl w:val="6304E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657F0"/>
    <w:multiLevelType w:val="hybridMultilevel"/>
    <w:tmpl w:val="ACA02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810A9"/>
    <w:multiLevelType w:val="hybridMultilevel"/>
    <w:tmpl w:val="04CE9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E872D4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201376"/>
    <w:multiLevelType w:val="hybridMultilevel"/>
    <w:tmpl w:val="BCA8F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54B5C"/>
    <w:multiLevelType w:val="hybridMultilevel"/>
    <w:tmpl w:val="3DEC0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B1799"/>
    <w:multiLevelType w:val="hybridMultilevel"/>
    <w:tmpl w:val="1E481CB6"/>
    <w:lvl w:ilvl="0" w:tplc="6E0C28A0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C5001"/>
    <w:multiLevelType w:val="hybridMultilevel"/>
    <w:tmpl w:val="94BA2144"/>
    <w:lvl w:ilvl="0" w:tplc="C60A13B6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24" w15:restartNumberingAfterBreak="0">
    <w:nsid w:val="6CCA5410"/>
    <w:multiLevelType w:val="hybridMultilevel"/>
    <w:tmpl w:val="44447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22A92"/>
    <w:multiLevelType w:val="hybridMultilevel"/>
    <w:tmpl w:val="AC12BB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73355"/>
    <w:multiLevelType w:val="hybridMultilevel"/>
    <w:tmpl w:val="084E100E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4D975E5"/>
    <w:multiLevelType w:val="hybridMultilevel"/>
    <w:tmpl w:val="3234758A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D36FF6"/>
    <w:multiLevelType w:val="hybridMultilevel"/>
    <w:tmpl w:val="116E0F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C1885"/>
    <w:multiLevelType w:val="hybridMultilevel"/>
    <w:tmpl w:val="9B187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BB222D"/>
    <w:multiLevelType w:val="hybridMultilevel"/>
    <w:tmpl w:val="982659B6"/>
    <w:lvl w:ilvl="0" w:tplc="F3BC2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11E6C"/>
    <w:multiLevelType w:val="hybridMultilevel"/>
    <w:tmpl w:val="8A44C6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9"/>
  </w:num>
  <w:num w:numId="4">
    <w:abstractNumId w:val="26"/>
  </w:num>
  <w:num w:numId="5">
    <w:abstractNumId w:val="12"/>
  </w:num>
  <w:num w:numId="6">
    <w:abstractNumId w:val="31"/>
  </w:num>
  <w:num w:numId="7">
    <w:abstractNumId w:val="21"/>
  </w:num>
  <w:num w:numId="8">
    <w:abstractNumId w:val="14"/>
  </w:num>
  <w:num w:numId="9">
    <w:abstractNumId w:val="17"/>
  </w:num>
  <w:num w:numId="10">
    <w:abstractNumId w:val="24"/>
  </w:num>
  <w:num w:numId="11">
    <w:abstractNumId w:val="16"/>
  </w:num>
  <w:num w:numId="12">
    <w:abstractNumId w:val="20"/>
  </w:num>
  <w:num w:numId="13">
    <w:abstractNumId w:val="28"/>
  </w:num>
  <w:num w:numId="14">
    <w:abstractNumId w:val="25"/>
  </w:num>
  <w:num w:numId="15">
    <w:abstractNumId w:val="13"/>
  </w:num>
  <w:num w:numId="16">
    <w:abstractNumId w:val="19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8"/>
  </w:num>
  <w:num w:numId="26">
    <w:abstractNumId w:val="9"/>
  </w:num>
  <w:num w:numId="27">
    <w:abstractNumId w:val="10"/>
  </w:num>
  <w:num w:numId="28">
    <w:abstractNumId w:val="11"/>
  </w:num>
  <w:num w:numId="29">
    <w:abstractNumId w:val="23"/>
  </w:num>
  <w:num w:numId="30">
    <w:abstractNumId w:val="22"/>
  </w:num>
  <w:num w:numId="31">
    <w:abstractNumId w:val="15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08F"/>
    <w:rsid w:val="00015BEC"/>
    <w:rsid w:val="000207D9"/>
    <w:rsid w:val="000350EA"/>
    <w:rsid w:val="00043B68"/>
    <w:rsid w:val="00067E95"/>
    <w:rsid w:val="000719ED"/>
    <w:rsid w:val="000800A5"/>
    <w:rsid w:val="0008641E"/>
    <w:rsid w:val="00093E2B"/>
    <w:rsid w:val="000A72B0"/>
    <w:rsid w:val="000E57D3"/>
    <w:rsid w:val="00104486"/>
    <w:rsid w:val="00116A80"/>
    <w:rsid w:val="00120A34"/>
    <w:rsid w:val="00130572"/>
    <w:rsid w:val="00135071"/>
    <w:rsid w:val="0013529A"/>
    <w:rsid w:val="00136288"/>
    <w:rsid w:val="00136FD0"/>
    <w:rsid w:val="0013781F"/>
    <w:rsid w:val="00155BEA"/>
    <w:rsid w:val="0017532D"/>
    <w:rsid w:val="00176368"/>
    <w:rsid w:val="00180FC8"/>
    <w:rsid w:val="00183457"/>
    <w:rsid w:val="00190BA2"/>
    <w:rsid w:val="001A5C61"/>
    <w:rsid w:val="001C2838"/>
    <w:rsid w:val="001D45A1"/>
    <w:rsid w:val="001E3B7F"/>
    <w:rsid w:val="00210782"/>
    <w:rsid w:val="00217906"/>
    <w:rsid w:val="002235FE"/>
    <w:rsid w:val="00261184"/>
    <w:rsid w:val="002C74C0"/>
    <w:rsid w:val="002E5476"/>
    <w:rsid w:val="002F370D"/>
    <w:rsid w:val="00303ECC"/>
    <w:rsid w:val="003135F0"/>
    <w:rsid w:val="003272F9"/>
    <w:rsid w:val="003479AE"/>
    <w:rsid w:val="003A60E9"/>
    <w:rsid w:val="003B0830"/>
    <w:rsid w:val="003B1AFE"/>
    <w:rsid w:val="003C6850"/>
    <w:rsid w:val="003D2643"/>
    <w:rsid w:val="00404801"/>
    <w:rsid w:val="00405DFE"/>
    <w:rsid w:val="00410773"/>
    <w:rsid w:val="004136E0"/>
    <w:rsid w:val="004151E7"/>
    <w:rsid w:val="00424FE2"/>
    <w:rsid w:val="00454107"/>
    <w:rsid w:val="00480888"/>
    <w:rsid w:val="00483EEF"/>
    <w:rsid w:val="00484328"/>
    <w:rsid w:val="00492826"/>
    <w:rsid w:val="00494CA2"/>
    <w:rsid w:val="00496788"/>
    <w:rsid w:val="004B60D2"/>
    <w:rsid w:val="004D37B4"/>
    <w:rsid w:val="004D6CC6"/>
    <w:rsid w:val="004F666B"/>
    <w:rsid w:val="005231D8"/>
    <w:rsid w:val="0052465D"/>
    <w:rsid w:val="00525D23"/>
    <w:rsid w:val="0053750E"/>
    <w:rsid w:val="00547514"/>
    <w:rsid w:val="00547634"/>
    <w:rsid w:val="0055339D"/>
    <w:rsid w:val="0058052E"/>
    <w:rsid w:val="0058101F"/>
    <w:rsid w:val="005849DC"/>
    <w:rsid w:val="005918F0"/>
    <w:rsid w:val="005953A9"/>
    <w:rsid w:val="00597E63"/>
    <w:rsid w:val="00597F02"/>
    <w:rsid w:val="005D107B"/>
    <w:rsid w:val="005D18C4"/>
    <w:rsid w:val="005D35FD"/>
    <w:rsid w:val="005F58CF"/>
    <w:rsid w:val="005F600F"/>
    <w:rsid w:val="00626D15"/>
    <w:rsid w:val="00631606"/>
    <w:rsid w:val="006354CB"/>
    <w:rsid w:val="006408B3"/>
    <w:rsid w:val="006503DC"/>
    <w:rsid w:val="00674074"/>
    <w:rsid w:val="00682751"/>
    <w:rsid w:val="00684027"/>
    <w:rsid w:val="006922C4"/>
    <w:rsid w:val="006C0290"/>
    <w:rsid w:val="007035BA"/>
    <w:rsid w:val="007108C9"/>
    <w:rsid w:val="007127C7"/>
    <w:rsid w:val="00720BF2"/>
    <w:rsid w:val="00746C72"/>
    <w:rsid w:val="00747516"/>
    <w:rsid w:val="00750D3C"/>
    <w:rsid w:val="00751C59"/>
    <w:rsid w:val="00756150"/>
    <w:rsid w:val="00756A5E"/>
    <w:rsid w:val="00770488"/>
    <w:rsid w:val="00772D80"/>
    <w:rsid w:val="00776A18"/>
    <w:rsid w:val="00780779"/>
    <w:rsid w:val="00790198"/>
    <w:rsid w:val="00792DC2"/>
    <w:rsid w:val="007B7A79"/>
    <w:rsid w:val="007C11DA"/>
    <w:rsid w:val="007D2087"/>
    <w:rsid w:val="007D21AC"/>
    <w:rsid w:val="00835D0A"/>
    <w:rsid w:val="008528DA"/>
    <w:rsid w:val="008530CF"/>
    <w:rsid w:val="00883F88"/>
    <w:rsid w:val="008966B1"/>
    <w:rsid w:val="008A0BB6"/>
    <w:rsid w:val="008A3F1B"/>
    <w:rsid w:val="008B5BCB"/>
    <w:rsid w:val="008E2A19"/>
    <w:rsid w:val="008E3E55"/>
    <w:rsid w:val="008F67D9"/>
    <w:rsid w:val="00931DF7"/>
    <w:rsid w:val="009376DD"/>
    <w:rsid w:val="00940931"/>
    <w:rsid w:val="0095013F"/>
    <w:rsid w:val="0098136A"/>
    <w:rsid w:val="009820A1"/>
    <w:rsid w:val="00982ADF"/>
    <w:rsid w:val="009B218B"/>
    <w:rsid w:val="009B4175"/>
    <w:rsid w:val="009D2D96"/>
    <w:rsid w:val="009F04F5"/>
    <w:rsid w:val="009F527F"/>
    <w:rsid w:val="00A11E25"/>
    <w:rsid w:val="00A33FC5"/>
    <w:rsid w:val="00A42985"/>
    <w:rsid w:val="00A81C7D"/>
    <w:rsid w:val="00A83F48"/>
    <w:rsid w:val="00A84C39"/>
    <w:rsid w:val="00A93E79"/>
    <w:rsid w:val="00AA3800"/>
    <w:rsid w:val="00AB529B"/>
    <w:rsid w:val="00AC27F8"/>
    <w:rsid w:val="00AE29E0"/>
    <w:rsid w:val="00AE3F06"/>
    <w:rsid w:val="00B117F3"/>
    <w:rsid w:val="00B20821"/>
    <w:rsid w:val="00B2203C"/>
    <w:rsid w:val="00B45D60"/>
    <w:rsid w:val="00B519FE"/>
    <w:rsid w:val="00B55B5A"/>
    <w:rsid w:val="00B67149"/>
    <w:rsid w:val="00B758D3"/>
    <w:rsid w:val="00BB51D5"/>
    <w:rsid w:val="00BB61F7"/>
    <w:rsid w:val="00BB7500"/>
    <w:rsid w:val="00BC23A0"/>
    <w:rsid w:val="00BE4985"/>
    <w:rsid w:val="00C13C18"/>
    <w:rsid w:val="00C60997"/>
    <w:rsid w:val="00C6726F"/>
    <w:rsid w:val="00C70537"/>
    <w:rsid w:val="00C7613D"/>
    <w:rsid w:val="00C85A32"/>
    <w:rsid w:val="00CA1B59"/>
    <w:rsid w:val="00CE58B8"/>
    <w:rsid w:val="00D21A3A"/>
    <w:rsid w:val="00D24943"/>
    <w:rsid w:val="00D318E8"/>
    <w:rsid w:val="00D401F8"/>
    <w:rsid w:val="00D706F4"/>
    <w:rsid w:val="00D71EA1"/>
    <w:rsid w:val="00D933B1"/>
    <w:rsid w:val="00DB0E5C"/>
    <w:rsid w:val="00DB607E"/>
    <w:rsid w:val="00DC773A"/>
    <w:rsid w:val="00DF0CC2"/>
    <w:rsid w:val="00DF608F"/>
    <w:rsid w:val="00E06FDE"/>
    <w:rsid w:val="00E33D15"/>
    <w:rsid w:val="00E51D1E"/>
    <w:rsid w:val="00E74284"/>
    <w:rsid w:val="00E8325C"/>
    <w:rsid w:val="00EB480C"/>
    <w:rsid w:val="00EB5D91"/>
    <w:rsid w:val="00EC6ECF"/>
    <w:rsid w:val="00ED38C7"/>
    <w:rsid w:val="00EF192B"/>
    <w:rsid w:val="00EF7A66"/>
    <w:rsid w:val="00F034B7"/>
    <w:rsid w:val="00F27190"/>
    <w:rsid w:val="00F655C7"/>
    <w:rsid w:val="00F86610"/>
    <w:rsid w:val="00F93EB9"/>
    <w:rsid w:val="00FA3758"/>
    <w:rsid w:val="00FD7F25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A6266A"/>
  <w15:chartTrackingRefBased/>
  <w15:docId w15:val="{8414CA96-1E78-410F-A661-4942B15C1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08F"/>
    <w:pPr>
      <w:spacing w:after="200" w:line="240" w:lineRule="auto"/>
      <w:jc w:val="both"/>
    </w:pPr>
    <w:rPr>
      <w:rFonts w:ascii="Times New Roman" w:eastAsia="Calibri" w:hAnsi="Times New Roman" w:cs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F608F"/>
    <w:pPr>
      <w:ind w:left="720"/>
    </w:pPr>
  </w:style>
  <w:style w:type="paragraph" w:styleId="BodyText">
    <w:name w:val="Body Text"/>
    <w:basedOn w:val="Normal"/>
    <w:link w:val="BodyTextChar"/>
    <w:rsid w:val="00DF608F"/>
    <w:pPr>
      <w:keepLines/>
      <w:widowControl w:val="0"/>
      <w:spacing w:after="0"/>
    </w:pPr>
    <w:rPr>
      <w:rFonts w:eastAsia="Times New Roman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rsid w:val="00DF608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DF608F"/>
    <w:pPr>
      <w:spacing w:after="0" w:line="240" w:lineRule="auto"/>
    </w:pPr>
    <w:rPr>
      <w:rFonts w:ascii="Calibri" w:eastAsia="Calibri" w:hAnsi="Calibri" w:cs="Calibri"/>
      <w:lang w:val="sr-Latn-CS"/>
    </w:rPr>
  </w:style>
  <w:style w:type="paragraph" w:styleId="PlainText">
    <w:name w:val="Plain Text"/>
    <w:basedOn w:val="Normal"/>
    <w:link w:val="PlainTextChar"/>
    <w:rsid w:val="00DF608F"/>
    <w:pPr>
      <w:suppressAutoHyphens/>
      <w:spacing w:after="0"/>
      <w:jc w:val="left"/>
    </w:pPr>
    <w:rPr>
      <w:rFonts w:ascii="Courier New" w:eastAsia="Times New Roman" w:hAnsi="Courier New"/>
      <w:sz w:val="20"/>
      <w:szCs w:val="20"/>
      <w:lang w:val="en-AU" w:eastAsia="ar-SA"/>
    </w:rPr>
  </w:style>
  <w:style w:type="character" w:customStyle="1" w:styleId="PlainTextChar">
    <w:name w:val="Plain Text Char"/>
    <w:basedOn w:val="DefaultParagraphFont"/>
    <w:link w:val="PlainText"/>
    <w:rsid w:val="00DF608F"/>
    <w:rPr>
      <w:rFonts w:ascii="Courier New" w:eastAsia="Times New Roman" w:hAnsi="Courier New" w:cs="Times New Roman"/>
      <w:sz w:val="20"/>
      <w:szCs w:val="20"/>
      <w:lang w:val="en-AU" w:eastAsia="ar-SA"/>
    </w:rPr>
  </w:style>
  <w:style w:type="character" w:customStyle="1" w:styleId="ListParagraphChar">
    <w:name w:val="List Paragraph Char"/>
    <w:link w:val="ListParagraph"/>
    <w:uiPriority w:val="34"/>
    <w:locked/>
    <w:rsid w:val="00DF608F"/>
    <w:rPr>
      <w:rFonts w:ascii="Times New Roman" w:eastAsia="Calibri" w:hAnsi="Times New Roman" w:cs="Times New Roman"/>
      <w:sz w:val="24"/>
      <w:lang w:val="en-GB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DF608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DF608F"/>
    <w:rPr>
      <w:rFonts w:ascii="Times New Roman" w:hAnsi="Times New Roman" w:cs="Times New Roman"/>
      <w:b/>
      <w:bCs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DF608F"/>
    <w:pPr>
      <w:widowControl w:val="0"/>
      <w:shd w:val="clear" w:color="auto" w:fill="FFFFFF"/>
      <w:spacing w:after="0" w:line="792" w:lineRule="exact"/>
      <w:jc w:val="center"/>
    </w:pPr>
    <w:rPr>
      <w:rFonts w:eastAsiaTheme="minorHAnsi"/>
      <w:b/>
      <w:bCs/>
      <w:sz w:val="22"/>
      <w:lang w:val="sr-Latn-RS"/>
    </w:rPr>
  </w:style>
  <w:style w:type="paragraph" w:customStyle="1" w:styleId="Normal1">
    <w:name w:val="Normal1"/>
    <w:basedOn w:val="Normal"/>
    <w:rsid w:val="00BC23A0"/>
    <w:pPr>
      <w:spacing w:before="100" w:beforeAutospacing="1" w:after="100" w:afterAutospacing="1"/>
      <w:jc w:val="left"/>
    </w:pPr>
    <w:rPr>
      <w:rFonts w:eastAsia="Times New Roman"/>
      <w:szCs w:val="24"/>
      <w:lang w:val="sr-Latn-RS" w:eastAsia="sr-Latn-RS"/>
    </w:rPr>
  </w:style>
  <w:style w:type="character" w:customStyle="1" w:styleId="Headerorfooter">
    <w:name w:val="Header or footer_"/>
    <w:basedOn w:val="DefaultParagraphFont"/>
    <w:link w:val="Headerorfooter1"/>
    <w:uiPriority w:val="99"/>
    <w:locked/>
    <w:rsid w:val="00684027"/>
    <w:rPr>
      <w:rFonts w:ascii="Times New Roman" w:hAnsi="Times New Roman" w:cs="Times New Roman"/>
      <w:spacing w:val="10"/>
      <w:sz w:val="15"/>
      <w:szCs w:val="15"/>
      <w:shd w:val="clear" w:color="auto" w:fill="FFFFFF"/>
    </w:rPr>
  </w:style>
  <w:style w:type="character" w:customStyle="1" w:styleId="Headerorfooter11pt">
    <w:name w:val="Header or footer + 11 pt"/>
    <w:aliases w:val="Spacing 0 pt"/>
    <w:basedOn w:val="Headerorfooter"/>
    <w:uiPriority w:val="99"/>
    <w:rsid w:val="00684027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684027"/>
    <w:pPr>
      <w:widowControl w:val="0"/>
      <w:shd w:val="clear" w:color="auto" w:fill="FFFFFF"/>
      <w:spacing w:after="0" w:line="240" w:lineRule="atLeast"/>
      <w:jc w:val="left"/>
    </w:pPr>
    <w:rPr>
      <w:rFonts w:eastAsiaTheme="minorHAnsi"/>
      <w:spacing w:val="10"/>
      <w:sz w:val="15"/>
      <w:szCs w:val="15"/>
      <w:lang w:val="sr-Latn-RS"/>
    </w:rPr>
  </w:style>
  <w:style w:type="paragraph" w:styleId="Header">
    <w:name w:val="header"/>
    <w:basedOn w:val="Normal"/>
    <w:link w:val="HeaderChar"/>
    <w:uiPriority w:val="99"/>
    <w:unhideWhenUsed/>
    <w:rsid w:val="0068402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84027"/>
    <w:rPr>
      <w:rFonts w:ascii="Times New Roman" w:eastAsia="Calibri" w:hAnsi="Times New Roman" w:cs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402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4027"/>
    <w:rPr>
      <w:rFonts w:ascii="Times New Roman" w:eastAsia="Calibri" w:hAnsi="Times New Roman" w:cs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CA2"/>
    <w:rPr>
      <w:rFonts w:ascii="Segoe UI" w:eastAsia="Calibri" w:hAnsi="Segoe UI" w:cs="Segoe UI"/>
      <w:sz w:val="18"/>
      <w:szCs w:val="18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94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5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Šimic</dc:creator>
  <cp:keywords/>
  <dc:description/>
  <cp:lastModifiedBy>Jelena Djuric</cp:lastModifiedBy>
  <cp:revision>7</cp:revision>
  <cp:lastPrinted>2026-08-21T06:15:00Z</cp:lastPrinted>
  <dcterms:created xsi:type="dcterms:W3CDTF">2026-08-18T07:54:00Z</dcterms:created>
  <dcterms:modified xsi:type="dcterms:W3CDTF">2026-08-21T06:44:00Z</dcterms:modified>
</cp:coreProperties>
</file>